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4767F5" w:rsidRPr="004767F5" w:rsidRDefault="004767F5" w:rsidP="004767F5">
      <w:pPr>
        <w:spacing w:after="0" w:line="240" w:lineRule="auto"/>
        <w:ind w:left="5529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4767F5">
        <w:rPr>
          <w:rFonts w:ascii="Times New Roman" w:eastAsia="Calibri" w:hAnsi="Times New Roman"/>
          <w:bCs/>
          <w:sz w:val="24"/>
          <w:szCs w:val="24"/>
          <w:lang w:val="ru-RU"/>
        </w:rPr>
        <w:t>Приложение № 1 к ООП ООО</w:t>
      </w:r>
    </w:p>
    <w:p w:rsidR="004767F5" w:rsidRPr="004767F5" w:rsidRDefault="004767F5" w:rsidP="004767F5">
      <w:pPr>
        <w:spacing w:after="0" w:line="240" w:lineRule="auto"/>
        <w:ind w:left="5529"/>
        <w:rPr>
          <w:rFonts w:ascii="Times New Roman" w:eastAsia="Calibri" w:hAnsi="Times New Roman"/>
          <w:bCs/>
          <w:sz w:val="24"/>
          <w:szCs w:val="24"/>
          <w:lang w:val="ru-RU"/>
        </w:rPr>
      </w:pPr>
      <w:r w:rsidRPr="004767F5">
        <w:rPr>
          <w:rFonts w:ascii="Times New Roman" w:eastAsia="Calibri" w:hAnsi="Times New Roman"/>
          <w:bCs/>
          <w:sz w:val="24"/>
          <w:szCs w:val="24"/>
          <w:lang w:val="ru-RU"/>
        </w:rPr>
        <w:t xml:space="preserve">МБОУ «СОШ № 2 </w:t>
      </w:r>
      <w:proofErr w:type="spellStart"/>
      <w:r w:rsidRPr="004767F5">
        <w:rPr>
          <w:rFonts w:ascii="Times New Roman" w:eastAsia="Calibri" w:hAnsi="Times New Roman"/>
          <w:bCs/>
          <w:sz w:val="24"/>
          <w:szCs w:val="24"/>
          <w:lang w:val="ru-RU"/>
        </w:rPr>
        <w:t>с.Центора</w:t>
      </w:r>
      <w:proofErr w:type="spellEnd"/>
      <w:r w:rsidRPr="004767F5">
        <w:rPr>
          <w:rFonts w:ascii="Times New Roman" w:eastAsia="Calibri" w:hAnsi="Times New Roman"/>
          <w:bCs/>
          <w:sz w:val="24"/>
          <w:szCs w:val="24"/>
          <w:lang w:val="ru-RU"/>
        </w:rPr>
        <w:t>-Юрт»</w:t>
      </w:r>
    </w:p>
    <w:p w:rsidR="004767F5" w:rsidRPr="000854DA" w:rsidRDefault="004767F5" w:rsidP="004767F5">
      <w:pPr>
        <w:spacing w:after="100" w:afterAutospacing="1" w:line="240" w:lineRule="auto"/>
        <w:ind w:firstLine="426"/>
        <w:jc w:val="center"/>
        <w:rPr>
          <w:rFonts w:ascii="Times New Roman" w:eastAsia="Calibri" w:hAnsi="Times New Roman"/>
          <w:bCs/>
          <w:i/>
          <w:color w:val="000000"/>
          <w:sz w:val="28"/>
          <w:szCs w:val="24"/>
        </w:rPr>
      </w:pPr>
      <w:r w:rsidRPr="004767F5">
        <w:rPr>
          <w:rFonts w:ascii="Times New Roman" w:eastAsia="Calibri" w:hAnsi="Times New Roman"/>
          <w:bCs/>
          <w:sz w:val="24"/>
          <w:szCs w:val="24"/>
          <w:lang w:val="ru-RU"/>
        </w:rPr>
        <w:t xml:space="preserve">                    </w:t>
      </w:r>
      <w:r>
        <w:rPr>
          <w:rFonts w:ascii="Times New Roman" w:eastAsia="Calibri" w:hAnsi="Times New Roman"/>
          <w:bCs/>
          <w:sz w:val="24"/>
          <w:szCs w:val="24"/>
          <w:lang w:val="ru-RU"/>
        </w:rPr>
        <w:t xml:space="preserve">                </w:t>
      </w:r>
      <w:bookmarkStart w:id="0" w:name="_GoBack"/>
      <w:bookmarkEnd w:id="0"/>
      <w:proofErr w:type="spellStart"/>
      <w:r w:rsidRPr="000854DA">
        <w:rPr>
          <w:rFonts w:ascii="Times New Roman" w:eastAsia="Calibri" w:hAnsi="Times New Roman"/>
          <w:bCs/>
          <w:sz w:val="24"/>
          <w:szCs w:val="24"/>
        </w:rPr>
        <w:t>им.А-Х.Кадырова</w:t>
      </w:r>
      <w:proofErr w:type="spellEnd"/>
    </w:p>
    <w:p w:rsidR="00905FE6" w:rsidRPr="00905FE6" w:rsidRDefault="00905FE6" w:rsidP="00905FE6">
      <w:pPr>
        <w:spacing w:after="0"/>
        <w:ind w:firstLine="426"/>
        <w:rPr>
          <w:rFonts w:ascii="Times New Roman" w:eastAsia="Calibri" w:hAnsi="Times New Roman" w:cs="Times New Roman"/>
          <w:bCs/>
          <w:i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05FE6" w:rsidRPr="009D7456" w:rsidRDefault="00905FE6" w:rsidP="00905FE6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05FE6" w:rsidRPr="009D7456" w:rsidRDefault="00905FE6" w:rsidP="00905FE6">
      <w:pPr>
        <w:spacing w:after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Физика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7-9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классы)</w:t>
      </w:r>
    </w:p>
    <w:p w:rsidR="00905FE6" w:rsidRPr="009D7456" w:rsidRDefault="00905FE6" w:rsidP="00905FE6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05FE6" w:rsidRPr="009D7456" w:rsidRDefault="00905FE6" w:rsidP="00905FE6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05FE6" w:rsidRPr="009D7456" w:rsidRDefault="00905FE6" w:rsidP="00905FE6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05FE6" w:rsidRPr="009D7456" w:rsidRDefault="00905FE6" w:rsidP="00905FE6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05FE6" w:rsidRPr="0043434E" w:rsidRDefault="00905FE6" w:rsidP="00905FE6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43434E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Обязательная часть учебного плана.</w:t>
      </w:r>
    </w:p>
    <w:p w:rsidR="00905FE6" w:rsidRPr="0043434E" w:rsidRDefault="00905FE6" w:rsidP="00905FE6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  <w:r w:rsidRPr="0043434E"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  <w:t>Предметная область: Естественно-научные предметы.</w:t>
      </w:r>
    </w:p>
    <w:p w:rsidR="00905FE6" w:rsidRPr="0043434E" w:rsidRDefault="00905FE6" w:rsidP="00905FE6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:rsidR="00905FE6" w:rsidRPr="0043434E" w:rsidRDefault="00905FE6" w:rsidP="00905FE6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spacing w:val="-2"/>
          <w:sz w:val="28"/>
          <w:szCs w:val="48"/>
          <w:lang w:val="ru-RU"/>
        </w:rPr>
      </w:pPr>
    </w:p>
    <w:p w:rsidR="00905FE6" w:rsidRPr="0043434E" w:rsidRDefault="00905FE6" w:rsidP="00905FE6">
      <w:pPr>
        <w:spacing w:line="600" w:lineRule="atLeast"/>
        <w:contextualSpacing/>
        <w:jc w:val="both"/>
        <w:rPr>
          <w:b/>
          <w:bCs/>
          <w:spacing w:val="-2"/>
          <w:sz w:val="28"/>
          <w:szCs w:val="48"/>
          <w:lang w:val="ru-RU"/>
        </w:rPr>
      </w:pPr>
      <w:r w:rsidRPr="0043434E">
        <w:rPr>
          <w:b/>
          <w:bCs/>
          <w:spacing w:val="-2"/>
          <w:sz w:val="28"/>
          <w:szCs w:val="48"/>
          <w:lang w:val="ru-RU"/>
        </w:rPr>
        <w:t xml:space="preserve">                         </w:t>
      </w:r>
    </w:p>
    <w:p w:rsidR="00905FE6" w:rsidRDefault="00905FE6" w:rsidP="00905FE6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905FE6" w:rsidRDefault="00905FE6" w:rsidP="00905FE6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905FE6" w:rsidRDefault="00905FE6" w:rsidP="00905FE6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905FE6" w:rsidRDefault="00905FE6" w:rsidP="00905FE6">
      <w:pPr>
        <w:spacing w:line="600" w:lineRule="atLeast"/>
        <w:contextualSpacing/>
        <w:jc w:val="both"/>
        <w:rPr>
          <w:b/>
          <w:bCs/>
          <w:color w:val="252525"/>
          <w:spacing w:val="-2"/>
          <w:sz w:val="28"/>
          <w:szCs w:val="48"/>
          <w:lang w:val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905FE6" w:rsidRDefault="00905FE6" w:rsidP="002029BC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</w:p>
    <w:p w:rsidR="00E11FF0" w:rsidRPr="001D4845" w:rsidRDefault="00E11FF0">
      <w:pPr>
        <w:autoSpaceDE w:val="0"/>
        <w:autoSpaceDN w:val="0"/>
        <w:spacing w:after="216" w:line="220" w:lineRule="exact"/>
        <w:rPr>
          <w:lang w:val="ru-RU"/>
        </w:rPr>
      </w:pPr>
    </w:p>
    <w:p w:rsidR="00E11FF0" w:rsidRDefault="006B50F2" w:rsidP="00905FE6">
      <w:pPr>
        <w:autoSpaceDE w:val="0"/>
        <w:autoSpaceDN w:val="0"/>
        <w:spacing w:after="0" w:line="230" w:lineRule="auto"/>
        <w:jc w:val="center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05FE6" w:rsidRPr="001D4845" w:rsidRDefault="00905FE6">
      <w:pPr>
        <w:autoSpaceDE w:val="0"/>
        <w:autoSpaceDN w:val="0"/>
        <w:spacing w:after="0" w:line="230" w:lineRule="auto"/>
        <w:rPr>
          <w:lang w:val="ru-RU"/>
        </w:rPr>
      </w:pPr>
    </w:p>
    <w:p w:rsidR="00905FE6" w:rsidRPr="0043434E" w:rsidRDefault="006B50F2" w:rsidP="00905FE6">
      <w:pPr>
        <w:ind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Содержание </w:t>
      </w:r>
      <w:r w:rsidR="00905FE6"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по предмету «Физика» для обучающихся 7–9-х </w:t>
      </w:r>
      <w:proofErr w:type="gramStart"/>
      <w:r w:rsidR="00905FE6"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классов</w:t>
      </w:r>
      <w:r w:rsidR="00905FE6" w:rsidRPr="0043434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05FE6"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разработана</w:t>
      </w:r>
      <w:proofErr w:type="gramEnd"/>
      <w:r w:rsidR="00905FE6"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соответствии с требованиями следующих</w:t>
      </w:r>
      <w:r w:rsidR="00905FE6" w:rsidRPr="0043434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905FE6"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документов: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от 29.12.2012 № 273-ФЗ</w:t>
      </w:r>
      <w:r w:rsidRPr="0043434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«Об образовании в Российской Федерации».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 </w:t>
      </w:r>
      <w:proofErr w:type="spellStart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01.09.2021).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 </w:t>
      </w:r>
      <w:proofErr w:type="spellStart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31.05.2021 № 287 «Об утверждении федерального государственного образовательного стандарта основного общего образования».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утвержденные постановлением главного государственного санитарного врача России от 28.09.2020 № 28.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санитарного врача от 28.01.2021 № 2.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Приказ </w:t>
      </w:r>
      <w:proofErr w:type="spellStart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20.05.2020 № 254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Примерная рабочая программа по физике для 7–9-х классов.</w:t>
      </w:r>
    </w:p>
    <w:p w:rsidR="00905FE6" w:rsidRPr="0043434E" w:rsidRDefault="00905FE6" w:rsidP="00905FE6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Основная общеобразовательная программа</w:t>
      </w:r>
      <w:r w:rsidRPr="0043434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3434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основного общего образования </w:t>
      </w:r>
    </w:p>
    <w:p w:rsidR="00905FE6" w:rsidRPr="0043434E" w:rsidRDefault="00F92DBD" w:rsidP="0043434E">
      <w:pPr>
        <w:numPr>
          <w:ilvl w:val="0"/>
          <w:numId w:val="10"/>
        </w:numPr>
        <w:tabs>
          <w:tab w:val="clear" w:pos="720"/>
        </w:tabs>
        <w:spacing w:before="100" w:beforeAutospacing="1" w:after="100" w:afterAutospacing="1" w:line="240" w:lineRule="auto"/>
        <w:ind w:left="0" w:right="843"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3434E">
        <w:rPr>
          <w:rFonts w:ascii="Times New Roman" w:hAnsi="Times New Roman" w:cs="Times New Roman"/>
          <w:sz w:val="24"/>
          <w:szCs w:val="24"/>
          <w:lang w:val="ru-RU"/>
        </w:rPr>
        <w:t xml:space="preserve">УМК </w:t>
      </w:r>
      <w:proofErr w:type="spellStart"/>
      <w:proofErr w:type="gramStart"/>
      <w:r w:rsidR="0043434E" w:rsidRPr="0043434E">
        <w:rPr>
          <w:rFonts w:ascii="Times New Roman" w:eastAsia="Times New Roman" w:hAnsi="Times New Roman" w:cs="Times New Roman"/>
          <w:sz w:val="24"/>
          <w:szCs w:val="24"/>
          <w:lang w:val="ru-RU"/>
        </w:rPr>
        <w:t>С.В.Громова,Н.А.Родина</w:t>
      </w:r>
      <w:proofErr w:type="spellEnd"/>
      <w:proofErr w:type="gramEnd"/>
      <w:r w:rsidR="0043434E" w:rsidRPr="0043434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3434E">
        <w:rPr>
          <w:rFonts w:ascii="Times New Roman" w:hAnsi="Times New Roman" w:cs="Times New Roman"/>
          <w:sz w:val="24"/>
          <w:szCs w:val="24"/>
          <w:lang w:val="ru-RU"/>
        </w:rPr>
        <w:t>7-9 классы</w:t>
      </w:r>
    </w:p>
    <w:p w:rsidR="00F92DBD" w:rsidRDefault="00F92DBD" w:rsidP="00905FE6">
      <w:pPr>
        <w:autoSpaceDE w:val="0"/>
        <w:autoSpaceDN w:val="0"/>
        <w:spacing w:before="262" w:after="0" w:line="230" w:lineRule="auto"/>
        <w:ind w:right="843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E11FF0" w:rsidRPr="001D4845" w:rsidRDefault="006B50F2" w:rsidP="00905FE6">
      <w:pPr>
        <w:autoSpaceDE w:val="0"/>
        <w:autoSpaceDN w:val="0"/>
        <w:spacing w:before="262" w:after="0" w:line="230" w:lineRule="auto"/>
        <w:ind w:right="843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«ФИЗИКА»</w:t>
      </w:r>
    </w:p>
    <w:p w:rsidR="00E11FF0" w:rsidRPr="001D4845" w:rsidRDefault="006B50F2" w:rsidP="00905FE6">
      <w:pPr>
        <w:autoSpaceDE w:val="0"/>
        <w:autoSpaceDN w:val="0"/>
        <w:spacing w:before="168" w:after="0" w:line="286" w:lineRule="auto"/>
        <w:ind w:right="843" w:firstLine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Курс физики — системообразующий для естественно​научных учебных предметов, поскольку физические законы лежат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осно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процессов и явлений, изучаемых химией, биологией,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астроно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мией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физической географией. Физика — это предмет, который не только вносит основной вклад в естественно​научную картину мира, но и предоставляет наиболее ясные образцы применения научного метода познания, т.е. способа получения достоверных знаний о мире.  Наконец, физика — это предмет, который наряду с другими естественно​научными предметами должен дать школьникам представление об увлекательности научного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дования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радости самостоятельного открытия нового знания.</w:t>
      </w:r>
    </w:p>
    <w:p w:rsidR="00E11FF0" w:rsidRPr="001D4845" w:rsidRDefault="006B50F2" w:rsidP="00905FE6">
      <w:pPr>
        <w:autoSpaceDE w:val="0"/>
        <w:autoSpaceDN w:val="0"/>
        <w:spacing w:before="70" w:after="0" w:line="286" w:lineRule="auto"/>
        <w:ind w:right="843" w:firstLine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Одна из главных задач физического образования в структуре общего образования состоит в формировании естественно​научной грамотности и интереса к науке у основной массы обучаю​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щихся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которые в дальнейшем будут заняты в самых разно​ образных сферах деятельности. Но не менее важной задачей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ляется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выявление и подготовка талантливых молодых людей для продолжения образования и дальнейшей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профессиональ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​ной деятельности в области естественно​научных исследований и создании новых технологий. Согласно принятому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междуна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​родном сообществе определению, «Естественно​научная грамотность – это способность человека занимать активную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граж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данскую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позицию по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общественно значимым вопросам, связан​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естественными науками, и его готовность интересоваться естественно​научными идеями. Научно грамотный человек стремится участвовать в аргументированном обсуждении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блем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относящихся к естественным наукам и технологиям, что требует от него следующих компетентностей:</w:t>
      </w:r>
    </w:p>
    <w:p w:rsidR="00E11FF0" w:rsidRPr="001D4845" w:rsidRDefault="006B50F2" w:rsidP="00905FE6">
      <w:pPr>
        <w:autoSpaceDE w:val="0"/>
        <w:autoSpaceDN w:val="0"/>
        <w:spacing w:before="178" w:after="0" w:line="230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научно объяснять явления,</w:t>
      </w:r>
    </w:p>
    <w:p w:rsidR="00E11FF0" w:rsidRPr="001D4845" w:rsidRDefault="006B50F2" w:rsidP="00905FE6">
      <w:pPr>
        <w:autoSpaceDE w:val="0"/>
        <w:autoSpaceDN w:val="0"/>
        <w:spacing w:before="190" w:after="0" w:line="230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оценивать и понимать особенности научного исследования,</w:t>
      </w:r>
    </w:p>
    <w:p w:rsidR="00E11FF0" w:rsidRPr="001D4845" w:rsidRDefault="006B50F2" w:rsidP="00905FE6">
      <w:pPr>
        <w:autoSpaceDE w:val="0"/>
        <w:autoSpaceDN w:val="0"/>
        <w:spacing w:before="192" w:after="0" w:line="230" w:lineRule="auto"/>
        <w:ind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интерпретировать данные и использовать научные доказательства для получения выводов.</w:t>
      </w:r>
    </w:p>
    <w:p w:rsidR="00E11FF0" w:rsidRPr="001D4845" w:rsidRDefault="006B50F2" w:rsidP="00905FE6">
      <w:pPr>
        <w:tabs>
          <w:tab w:val="left" w:pos="180"/>
        </w:tabs>
        <w:autoSpaceDE w:val="0"/>
        <w:autoSpaceDN w:val="0"/>
        <w:spacing w:before="180" w:after="0" w:line="262" w:lineRule="auto"/>
        <w:ind w:right="843"/>
        <w:jc w:val="both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физики способно внести решающий вклад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рование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естественно​научной грамотности обучающихся.</w:t>
      </w:r>
    </w:p>
    <w:p w:rsidR="00E11FF0" w:rsidRPr="001D4845" w:rsidRDefault="006B50F2" w:rsidP="00905FE6">
      <w:pPr>
        <w:autoSpaceDE w:val="0"/>
        <w:autoSpaceDN w:val="0"/>
        <w:spacing w:before="262" w:after="0" w:line="230" w:lineRule="auto"/>
        <w:ind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«ФИЗИКА»</w:t>
      </w:r>
    </w:p>
    <w:p w:rsidR="00E11FF0" w:rsidRPr="001D4845" w:rsidRDefault="006B50F2" w:rsidP="0043434E">
      <w:pPr>
        <w:autoSpaceDE w:val="0"/>
        <w:autoSpaceDN w:val="0"/>
        <w:spacing w:before="166" w:after="0"/>
        <w:ind w:right="843" w:firstLine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Цели изучения физики на уровне основного общего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образова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определены в Концепции преподавания учебного предмета «Физика» в образовательных организациях Российской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Федера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ПК​-4вн.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18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Цели изучения физики: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приобретение интереса и стремления обучающихся к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науч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​ному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изучению  природы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развитие  их интеллектуальных и творческих способностей;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представлений о научном методе познания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форми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рование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исследовательского отношения к окружающим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научного мировоззрения как результата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 строения материи и фундаментальных законов физики;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представлений о роли физики для развития других естественных наук, техники и технологий;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 возможных сферах будущей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фессиональной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деятельности, связанной с физикой, подготовка к дальнейшему обучению в этом направлении. 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78" w:after="0" w:line="262" w:lineRule="auto"/>
        <w:ind w:right="843"/>
        <w:jc w:val="both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Достижение этих целей на уровне основного общего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образова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обеспечивается решением следующих задач:</w:t>
      </w:r>
    </w:p>
    <w:p w:rsidR="00E11FF0" w:rsidRPr="001D4845" w:rsidRDefault="006B50F2" w:rsidP="0043434E">
      <w:pPr>
        <w:autoSpaceDE w:val="0"/>
        <w:autoSpaceDN w:val="0"/>
        <w:spacing w:before="18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приобретение знаний о дискретном строении вещества, 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ханических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тепловых, электрических, магнитных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кванто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явлениях;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приобретение умений описывать и объяснять физические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использованием полученных знаний;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методов решения простейших расчётных задач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​пользованием физических моделей, творческих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​ориентированных задач;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развитие умений наблюдать природные явления и выполнять опыты, лабораторные работы и экспериментальные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использованием измерительных приборов;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приёмов работы с информацией физического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содер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включая информацию о современных достижениях физики; анализ и критическое оценивание информации;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знакомство со сферами профессиональной деятельности,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занными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физикой, и современными технологиями, основанными на достижениях физической науки.</w:t>
      </w:r>
    </w:p>
    <w:p w:rsidR="00E11FF0" w:rsidRPr="001D4845" w:rsidRDefault="006B50F2" w:rsidP="0043434E">
      <w:pPr>
        <w:autoSpaceDE w:val="0"/>
        <w:autoSpaceDN w:val="0"/>
        <w:spacing w:before="322" w:after="0" w:line="230" w:lineRule="auto"/>
        <w:ind w:right="843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«ФИЗИКА» В УЧЕБНОМ ПЛАНЕ</w:t>
      </w:r>
    </w:p>
    <w:p w:rsidR="00E11FF0" w:rsidRPr="001D4845" w:rsidRDefault="006B50F2" w:rsidP="0043434E">
      <w:pPr>
        <w:autoSpaceDE w:val="0"/>
        <w:autoSpaceDN w:val="0"/>
        <w:spacing w:before="166" w:after="0" w:line="271" w:lineRule="auto"/>
        <w:ind w:right="843" w:firstLine="180"/>
        <w:jc w:val="both"/>
        <w:rPr>
          <w:lang w:val="ru-RU"/>
        </w:rPr>
        <w:sectPr w:rsidR="00E11FF0" w:rsidRPr="001D4845" w:rsidSect="00EE1061">
          <w:headerReference w:type="default" r:id="rId8"/>
          <w:footerReference w:type="default" r:id="rId9"/>
          <w:pgSz w:w="11900" w:h="16840"/>
          <w:pgMar w:top="567" w:right="851" w:bottom="567" w:left="1701" w:header="720" w:footer="720" w:gutter="0"/>
          <w:cols w:space="720" w:equalWidth="0">
            <w:col w:w="10383" w:space="0"/>
          </w:cols>
          <w:titlePg/>
          <w:docGrid w:linePitch="360"/>
        </w:sect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ФГОС ООО физика является обязательным предметом на уровне основного общего образования. Данная программа предусматривает изучение физики на базовом уровне в объёме 2</w:t>
      </w:r>
      <w:r w:rsidR="0025289E">
        <w:rPr>
          <w:rFonts w:ascii="Times New Roman" w:eastAsia="Times New Roman" w:hAnsi="Times New Roman"/>
          <w:color w:val="000000"/>
          <w:sz w:val="24"/>
          <w:lang w:val="ru-RU"/>
        </w:rPr>
        <w:t>02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ч за три го</w:t>
      </w:r>
      <w:r w:rsidR="0025289E">
        <w:rPr>
          <w:rFonts w:ascii="Times New Roman" w:eastAsia="Times New Roman" w:hAnsi="Times New Roman"/>
          <w:color w:val="000000"/>
          <w:sz w:val="24"/>
          <w:lang w:val="ru-RU"/>
        </w:rPr>
        <w:t>да обучения по 2 ч в неделю в 7-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9 класс</w:t>
      </w:r>
      <w:r w:rsidR="0025289E">
        <w:rPr>
          <w:rFonts w:ascii="Times New Roman" w:eastAsia="Times New Roman" w:hAnsi="Times New Roman"/>
          <w:color w:val="000000"/>
          <w:sz w:val="24"/>
          <w:lang w:val="ru-RU"/>
        </w:rPr>
        <w:t>ах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E11FF0" w:rsidP="0043434E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E11FF0" w:rsidRPr="001D4845" w:rsidRDefault="00905FE6" w:rsidP="0043434E">
      <w:pPr>
        <w:autoSpaceDE w:val="0"/>
        <w:autoSpaceDN w:val="0"/>
        <w:spacing w:after="0" w:line="230" w:lineRule="auto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1.</w:t>
      </w:r>
      <w:r w:rsidR="006B50F2"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ПРЕДМЕТА</w:t>
      </w:r>
    </w:p>
    <w:p w:rsidR="00E11FF0" w:rsidRPr="001D4845" w:rsidRDefault="006B50F2" w:rsidP="0043434E">
      <w:pPr>
        <w:autoSpaceDE w:val="0"/>
        <w:autoSpaceDN w:val="0"/>
        <w:spacing w:before="346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66" w:after="0" w:line="271" w:lineRule="auto"/>
        <w:ind w:right="144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Физика и её роль в познании окружающего мира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Физика — наука о природе, изучает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явления: механические, тепловые, электрические, маг​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нитные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световые, звуковые.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Физические величины. Измерение физических величин. Фи​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зические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приборы. Погрешность измерений. Международная система единиц. </w:t>
      </w:r>
    </w:p>
    <w:p w:rsidR="00E11FF0" w:rsidRPr="001D4845" w:rsidRDefault="006B50F2" w:rsidP="0043434E">
      <w:pPr>
        <w:autoSpaceDE w:val="0"/>
        <w:autoSpaceDN w:val="0"/>
        <w:spacing w:before="70" w:after="0" w:line="271" w:lineRule="auto"/>
        <w:ind w:right="328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Как физика и другие естественные науки изучают природу. Естественно​научный метод познания: наблюдение, постановка научного вопроса, выдвижение гипотез, эксперимент по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верке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гипотез, объяснение наблюдаемого явления. Описание физических явлений с помощью моделей.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180" w:right="2736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Механические, тепловые, электрические, магнитные,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товые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явления.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Физические приборы и процедура прямых измерений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ана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​логовым и цифровым прибором.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3744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Определение цены деления  шкалы  измерительного  при​бора.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Измерение расстояний.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Измерение объёма жидкости и твёрдого тела.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Определение размеров малых тел.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71" w:lineRule="auto"/>
        <w:ind w:right="115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Измерение температуры при помощи жидкостного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термо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​метра и датчика температуры.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Проведение исследования по проверке гипотезы: дальность полёта шарика, пущенного горизонтально, тем больше, чем больше высота пуска.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2. Первоначальные сведения о строении вещества 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Строение вещества: атомы и молекулы, их размеры. Опыты, доказывающие дискретное строение вещества. Опыты, доказывающие дискретное строение вещества. 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E11FF0" w:rsidRPr="001D4845" w:rsidRDefault="006B50F2" w:rsidP="0043434E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Агрегатные состояния вещества: строение газов, жидкостей и твёрдых (кристаллических) тел. Взаимосвязь между свойствами веществ в разных агрегатных состояниях и их атом​но​молекулярным строением. Особенности агрегатных состояний воды. Взаимосвязь между свой​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ствами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веществ в разных агрегатных состояниях и их атом​но​молекулярным строением. Особенности агрегатных состоя​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воды.  Особенности агрегатных состоя​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воды.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6048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Наблюдение броуновского движения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Наблюдение диффузии.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Наблюдение явлений, объясняющихся притяжением или отталкиванием частиц веществ.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180" w:right="2736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Оценка диаметра атома методом рядов (с использованием фотографий). 2. Опыты по наблюдению теплового расширения газов.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Опыты по обнаружению действия сил молекулярного при​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тяжения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E1061" w:rsidRPr="001D4845" w:rsidRDefault="006B50F2" w:rsidP="0043434E">
      <w:pPr>
        <w:tabs>
          <w:tab w:val="left" w:pos="180"/>
        </w:tabs>
        <w:autoSpaceDE w:val="0"/>
        <w:autoSpaceDN w:val="0"/>
        <w:spacing w:before="190" w:after="0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Движение и взаимодействии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Механическое движение. Равномерное и неравномерное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Скорость. Средняя скорость при неравномерном движении. Расчёт пути и времени движения. Равномерное и неравномерное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Скорость. Средняя скорость при неравномерном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Расчёт пути и времени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движения.</w:t>
      </w:r>
    </w:p>
    <w:p w:rsidR="00E11FF0" w:rsidRPr="001D4845" w:rsidRDefault="00EE1061" w:rsidP="0043434E">
      <w:pPr>
        <w:autoSpaceDE w:val="0"/>
        <w:autoSpaceDN w:val="0"/>
        <w:spacing w:after="0" w:line="271" w:lineRule="auto"/>
        <w:ind w:firstLine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Я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вление инерции. Закон инерции. Взаимодействие тел как причина изменения скорости движения тел. Масса как мера инертности тела. Плотность вещества. Связь плотности с коли​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чеством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молекул в единице объёма вещества. </w:t>
      </w:r>
    </w:p>
    <w:p w:rsidR="00E11FF0" w:rsidRPr="001D4845" w:rsidRDefault="006B50F2" w:rsidP="0043434E">
      <w:pPr>
        <w:autoSpaceDE w:val="0"/>
        <w:autoSpaceDN w:val="0"/>
        <w:spacing w:before="70" w:after="0"/>
        <w:ind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Сила как характеристика взаимодействия тел. Сила упруго​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закон Гука. Измерение силы с помощью динамометра. Явление тяготения и сила тяжести. Сила тяжести на других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пла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нетах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(МС).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и технике (МС).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Наблюдение механического движения тела.</w:t>
      </w:r>
    </w:p>
    <w:p w:rsidR="00E11FF0" w:rsidRPr="001D4845" w:rsidRDefault="006B50F2" w:rsidP="0043434E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Измерение скорости прямолинейного движения.</w:t>
      </w:r>
    </w:p>
    <w:p w:rsidR="00E11FF0" w:rsidRPr="001D4845" w:rsidRDefault="006B50F2" w:rsidP="0043434E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Наблюдение явления инерции.</w:t>
      </w:r>
    </w:p>
    <w:p w:rsidR="00E11FF0" w:rsidRPr="001D4845" w:rsidRDefault="006B50F2" w:rsidP="0043434E">
      <w:pPr>
        <w:autoSpaceDE w:val="0"/>
        <w:autoSpaceDN w:val="0"/>
        <w:spacing w:before="72" w:after="0" w:line="262" w:lineRule="auto"/>
        <w:ind w:left="180" w:right="3888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Наблюдение изменения скорости при взаимодействии тел. 5. Сравнение масс по взаимодействию тел.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Сложение сил, направленных по одной прямой.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Определение   скорости   равномерного   движения</w:t>
      </w:r>
      <w:r w:rsid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шарика в жидкости, модели электрического автомобиля и т. п.).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Определение средней скорости скольжения бруска или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ша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рика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 наклонной плоскости. 3. Определение плотности твёрдого тела.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Опыты, демонстрирующие зависимость растяжения (де​формации) пружины от приложенной силы.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5. Опыты, демонстрирующие зависимость силы трения сколь​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 веса тела и характера соприкасающихся поверхностей.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4. Давление твёрдых тел, жидкостей и газов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Давление. Способы уменьшения и увеличения давления. Дав​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давле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жидкости от глубины. Гидростатический парадокс.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Сооб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щающиеся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сосуды. Гидравлические механизмы.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Атмосфера Земли и атмосферное давление. Причины суще​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ствования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воздушной оболочки Земли.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Опыт Торричелли. Измерение атмосферного давления. Зависимость атмосферного давления от высоты над уровнем моря. Приборы для измерения атмосферного давления.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2" w:after="0" w:line="262" w:lineRule="auto"/>
        <w:ind w:right="288"/>
        <w:rPr>
          <w:lang w:val="ru-RU"/>
        </w:rPr>
      </w:pPr>
      <w:r w:rsidRPr="001D4845">
        <w:rPr>
          <w:lang w:val="ru-RU"/>
        </w:rPr>
        <w:lastRenderedPageBreak/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Действие жидкости и газа на погружённое в них тело.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Вытал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​кивающая (архимедова) сила. Закон Архимеда. Плавание тел. Воздухоплавание.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5472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Зависимость давления газа от температуры.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Передача давления жидкостью и газом.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Сообщающиеся сосуды.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Гидравлический пресс.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5. Проявление действия атмосферного давления.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Зависимость выталкивающей силы от объёма погружённой части тела и плотности жидкости. 7. Равенство выталкивающей силы весу вытесненной жидко​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8. Условие плавания тел: плавание или погружение тел в зависимости от соотношения плотностей тела и жидкости.</w:t>
      </w:r>
    </w:p>
    <w:p w:rsidR="00EE1061" w:rsidRPr="001D4845" w:rsidRDefault="006B50F2" w:rsidP="0043434E">
      <w:pPr>
        <w:autoSpaceDE w:val="0"/>
        <w:autoSpaceDN w:val="0"/>
        <w:spacing w:before="190" w:after="0" w:line="262" w:lineRule="auto"/>
        <w:ind w:left="180" w:right="576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Исследование зависимости веса тела в воде от объёма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погру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жённой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 жидкость части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тела</w:t>
      </w:r>
    </w:p>
    <w:p w:rsidR="00E11FF0" w:rsidRPr="001D4845" w:rsidRDefault="00EE1061" w:rsidP="0043434E">
      <w:pPr>
        <w:autoSpaceDE w:val="0"/>
        <w:autoSpaceDN w:val="0"/>
        <w:spacing w:after="0" w:line="230" w:lineRule="auto"/>
        <w:ind w:left="18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2.О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пределение выталкивающей силы, действующей на тело, погружённое в жидкость.</w:t>
      </w:r>
    </w:p>
    <w:p w:rsidR="00E11FF0" w:rsidRPr="001D4845" w:rsidRDefault="006B50F2" w:rsidP="0043434E">
      <w:pPr>
        <w:autoSpaceDE w:val="0"/>
        <w:autoSpaceDN w:val="0"/>
        <w:spacing w:before="70" w:after="0" w:line="271" w:lineRule="auto"/>
        <w:ind w:right="102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Проверка независимости выталкивающей силы, действую​щей на тело в жидкости, от массы тела. 4. Опыты, демонстрирующие зависимость выталкивающей силы, действующей на тело в жидкости, от объёма погружённой в жидкость части тела и от плотности жидкости.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5. Конструирование ареометра или конструирование лодки и определение её грузоподъёмности.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5. Работа и мощность. Энергия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Механическая работа. Мощность.</w:t>
      </w:r>
    </w:p>
    <w:p w:rsidR="00E11FF0" w:rsidRPr="001D4845" w:rsidRDefault="006B50F2" w:rsidP="0043434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Простые механизмы: рычаг, блок, наклонная плоскость. Правило равновесия рычага. Применение правила равновесия рычага к блоку. «Золотое правило» механики. КПД простых механизмов. Простые механизмы в быту и технике.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Механическая энергия. Кинетическая и потенциальная энергия. Превращение одного вида механической энергии в другой. Закон сохранения энергии в механике.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7200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Примеры простых механизмов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71" w:lineRule="auto"/>
        <w:ind w:right="115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Определение работы силы трения при равномерном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тела по горизонтальной поверхности.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Исследование условий равновесия рычага.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Измерение КПД наклонной плоскости.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Изучение закона сохранения механической энергии.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66" w:after="0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1. Тепловые явления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Модели твёрдого, жидкого и газообразного состояний веще​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Кристаллические и аморфные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тела. Объяснение свойств газов, жидкостей и твёрдых тел на основе положений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молеку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лярно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-​кинетической теории. Смачивание и капиллярные явления. Тепловое расширение и сжатие.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Температура. Связь температуры со скоростью теплового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частиц.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Внутренняя энергия Способы изменения внутренней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энер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: теплопередача и совершение работы. Виды теплопередачи: теплопроводность, конвекция, излучение.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Количество теплоты. Удельная теплоёмкость вещества. Те​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плообмен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тепловое равновесие.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Уравнение теплового баланса.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Плавление и отвердевание кристаллических веществ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Удель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теплота плавления. Парообразование и конденсация.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Испа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(МС). Кипение. Удельная теплота парообразования.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симость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температуры кипения от атмосферного давления. Влажность воздуха.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Энергия топлива. Удельная теплота сгорания.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Принципы работы тепловых двигателей. КПД теплового двигателя. Тепловые двигатели и защита окружающей среды (МС). Закон сохранения и превращения энергии в тепловых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цессах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(МС).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Демонстрации</w:t>
      </w:r>
    </w:p>
    <w:p w:rsidR="00EE1061" w:rsidRPr="00EE1061" w:rsidRDefault="00EE1061" w:rsidP="0043434E">
      <w:pPr>
        <w:autoSpaceDE w:val="0"/>
        <w:autoSpaceDN w:val="0"/>
        <w:spacing w:before="118" w:after="0" w:line="286" w:lineRule="auto"/>
        <w:ind w:left="180" w:right="1872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1.</w:t>
      </w:r>
      <w:r w:rsidR="001D4845" w:rsidRPr="00EE1061">
        <w:rPr>
          <w:rFonts w:ascii="Times New Roman" w:eastAsia="Times New Roman" w:hAnsi="Times New Roman"/>
          <w:color w:val="000000"/>
          <w:sz w:val="24"/>
          <w:lang w:val="ru-RU"/>
        </w:rPr>
        <w:t>Наблюдение броуновского движения</w:t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2. Наблюдение диффузии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3. Наблюдение явлений смачивания и капиллярных </w:t>
      </w:r>
      <w:proofErr w:type="spellStart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>явле</w:t>
      </w:r>
      <w:proofErr w:type="spellEnd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4. Наблюдение теплового расширения тел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>5. Изменение давления газа при изменении объёма и нагрева​</w:t>
      </w:r>
      <w:proofErr w:type="spellStart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 или охлаждении 6. Правила измерения температуры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7. Виды теплопередачи </w:t>
      </w:r>
      <w:r w:rsidR="006B50F2" w:rsidRPr="00EE1061">
        <w:rPr>
          <w:lang w:val="ru-RU"/>
        </w:rPr>
        <w:br/>
      </w:r>
      <w:r w:rsidR="006B50F2" w:rsidRP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8. Охлаждение при совершении </w:t>
      </w:r>
      <w:r w:rsidRPr="00EE1061">
        <w:rPr>
          <w:rFonts w:ascii="Times New Roman" w:eastAsia="Times New Roman" w:hAnsi="Times New Roman"/>
          <w:color w:val="000000"/>
          <w:sz w:val="24"/>
          <w:lang w:val="ru-RU"/>
        </w:rPr>
        <w:t>работы</w:t>
      </w:r>
    </w:p>
    <w:p w:rsidR="00EE1061" w:rsidRDefault="00EE1061" w:rsidP="0043434E">
      <w:pPr>
        <w:autoSpaceDE w:val="0"/>
        <w:autoSpaceDN w:val="0"/>
        <w:spacing w:after="0" w:line="281" w:lineRule="auto"/>
        <w:ind w:left="142" w:right="4464"/>
        <w:rPr>
          <w:rFonts w:ascii="Times New Roman" w:eastAsia="Times New Roman" w:hAnsi="Times New Roman"/>
          <w:color w:val="000000"/>
          <w:sz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9.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Нагревание при совершении работы внешними силами </w:t>
      </w:r>
    </w:p>
    <w:p w:rsidR="00E11FF0" w:rsidRPr="001D4845" w:rsidRDefault="006B50F2" w:rsidP="0043434E">
      <w:pPr>
        <w:autoSpaceDE w:val="0"/>
        <w:autoSpaceDN w:val="0"/>
        <w:spacing w:after="0" w:line="281" w:lineRule="auto"/>
        <w:ind w:left="142" w:right="446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10. Сравнение теплоёмкостей различных веществ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11. Наблюдение кипения </w:t>
      </w:r>
      <w:r w:rsidRPr="001D4845">
        <w:rPr>
          <w:lang w:val="ru-RU"/>
        </w:rPr>
        <w:br/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12. Наблюдение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постоянства температуры при плавлении 13. Модели тепловых двигателей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Лабораторные работы и опыты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18" w:after="0" w:line="288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Опыты по обнаружению действия сил молекулярного при​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тяжения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Опыты по выращиванию кристаллов поваренной соли или сахара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Опыты по наблюдению теплового расширения газов, жид​костей и твёрдых тел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 Определение давления воздуха в баллоне шприца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Опыты, демонстрирующие зависимость  давления  воздуха от его объёма и нагревания или охлаждения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6. Проверка гипотезы линейной зависимости длины столбика жидкости в термометрической трубке от температуры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7. Наблюдение изменения внутренней энергии тела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резуль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​тате теплопередачи и работы внешних сил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8. Исследование явления теплообмена при смешивании хо​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лодной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горячей воды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Определение количества теплоты, полученного водой при теплообмене с нагретым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металлическим цилиндром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10. Определение удельной теплоёмкости вещества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11. Исследование процесса испарения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12. Определение относительной влажности воздуха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13. Определение удельной теплоты плавления льда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Электрические и магнитные явления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18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Электризация тел. Два рода электрических зарядов.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​действие заряженных тел. Закон Кулона (зависимость силы взаимодействия заряженных тел от величины зарядов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рассто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между телами).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Электрическое поле. Напряжённость электрического поля. Принцип суперпозиции электрических полей (на качественном уровне).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Носители электрических зарядов. Элементарный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заряд. Строение атома. Проводники и диэлектрики. Закон сохранения электрического заряда.</w:t>
      </w:r>
    </w:p>
    <w:p w:rsidR="00E11FF0" w:rsidRPr="001D4845" w:rsidRDefault="006B50F2" w:rsidP="0043434E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тока (тепловое, химическое, магнитное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). 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Электрический ток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 жидкостях и газах.</w:t>
      </w:r>
    </w:p>
    <w:p w:rsidR="00E11FF0" w:rsidRPr="001D4845" w:rsidRDefault="006B50F2" w:rsidP="0043434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Работа и мощность электрического тока. Закон Джоуля— Ленца. Электрические цепи и потребители электрической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энер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 быту. Короткое замыкание.</w:t>
      </w:r>
    </w:p>
    <w:p w:rsidR="00E11FF0" w:rsidRPr="001D4845" w:rsidRDefault="001D4845" w:rsidP="0043434E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Постоянные магниты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Взаимодействие постоянных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магни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​тов. Магнитное поле. Магнитное поле Земли и его значение для жизни на Земле. Опыт Эрстеда. Магнитное поле электрического тока. Применение электромагнитов в технике. Действие магнитного поля на проводник с током.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Электродвигатель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постоян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тока. Использование электродвигателей в технических устройствах и на транспорте.</w:t>
      </w:r>
    </w:p>
    <w:p w:rsidR="00EE1061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Опыты Фарадея. Явление электромагнитной индукции.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​вило Ленца. Электрогенератор. Способы получения электрической энергии. Электростанции на возобновляемых источниках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энергии.</w:t>
      </w:r>
    </w:p>
    <w:p w:rsidR="00E11FF0" w:rsidRPr="001D4845" w:rsidRDefault="00EE1061" w:rsidP="0043434E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Д</w:t>
      </w:r>
      <w:r w:rsidR="006B50F2"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емонстрации</w:t>
      </w:r>
    </w:p>
    <w:p w:rsidR="00E11FF0" w:rsidRPr="001D4845" w:rsidRDefault="006B50F2" w:rsidP="0043434E">
      <w:pPr>
        <w:autoSpaceDE w:val="0"/>
        <w:autoSpaceDN w:val="0"/>
        <w:spacing w:before="118" w:after="0" w:line="290" w:lineRule="auto"/>
        <w:ind w:left="180" w:right="1872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  Электризация тел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  Два рода электрических зарядов и взаимодействие заря​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тел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  Устройство и действие электроскопа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  Электростатическая индукция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  Закон сохранения электрических зарядов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6.   Проводники и диэлектрики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7.   Моделирование силовых линий электрического поля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8.   Источники постоянного тока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  Действия электрического тока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10. Электрический ток в жидкости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11. Газовый разряд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12. Измерение силы тока амперметром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13. Измерение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электрического напряжения вольтметром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14. Реостат и магазин сопротивлений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15. Взаимодействие постоянных магнитов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16. Моделирование невозможности разделения полюсов  маг​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нита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17. Моделирование магнитных полей постоянных магнитов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18. Опыт Эрстеда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19. Магнитное поле тока.  Электромагнит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20. Действие магнитного поля на проводник с током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21 Электродвигатель постоянного тока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22. Исследование явления электромагнитной индукции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23. Опыты Фарадея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24. Зависимость направления индукционного тока  от  условий его возникновения 25. Электрогенератор постоянного тока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Лабораторные работы и опыты</w:t>
      </w:r>
    </w:p>
    <w:p w:rsidR="00EE1061" w:rsidRPr="001D4845" w:rsidRDefault="006B50F2" w:rsidP="0043434E">
      <w:pPr>
        <w:tabs>
          <w:tab w:val="left" w:pos="180"/>
        </w:tabs>
        <w:autoSpaceDE w:val="0"/>
        <w:autoSpaceDN w:val="0"/>
        <w:spacing w:before="118"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 Опыты по наблюдению электризации тел индукцией и при соприкосновении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 Исследование действия электрического поля на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проводни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диэлектрики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 Сборка и проверка работы электрической цепи постоянного тока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 Измерение и регулирование силы тока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 Измерение и регулирование напряжения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  Исследование зависимости силы тока, идущего через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зистор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от сопротивления резистора и напряжения на рези​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сторе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7.  Опыты, демонстрирующие зависимость электрического со​противления проводника от его длины, площади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попереч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сечения и материала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8.   Проверка правила сложения напряжений при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последова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​тельном соединении двух резисторов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  Проверка правила для силы тока при параллельном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соеди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​нении резисторов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10. Определение работы электрического тока, идущего через резистор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11. Определение мощности электрического тока, выделяемой на резисторе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12. Исследование зависимости силы тока, идущего через лам​почку, от напряжения на ней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13. Определение КПД нагревателя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14. Исследование магнитного взаимодействия постоянных маг​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нитов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15. Изучение магнитного поля постоянных магнитов при их объединении и разделении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16. Исследование действия электрического тока на магнитную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стрелку.</w:t>
      </w:r>
    </w:p>
    <w:p w:rsidR="00E11FF0" w:rsidRPr="001D4845" w:rsidRDefault="00EE1061" w:rsidP="0043434E">
      <w:pPr>
        <w:tabs>
          <w:tab w:val="left" w:pos="180"/>
        </w:tabs>
        <w:autoSpaceDE w:val="0"/>
        <w:autoSpaceDN w:val="0"/>
        <w:spacing w:after="0" w:line="283" w:lineRule="auto"/>
        <w:ind w:left="142" w:right="43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17.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Опыты, демонстрирующие зависимость силы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взаимодей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ствия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катушки с током и магнита от силы тока и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направле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тока в катушке </w:t>
      </w:r>
      <w:r w:rsidR="006B50F2" w:rsidRPr="001D4845">
        <w:rPr>
          <w:lang w:val="ru-RU"/>
        </w:rPr>
        <w:br/>
      </w:r>
      <w:r w:rsidR="006B50F2" w:rsidRPr="001D4845">
        <w:rPr>
          <w:lang w:val="ru-RU"/>
        </w:rPr>
        <w:tab/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18. Изучение действия магнитного поля на проводник с током </w:t>
      </w:r>
      <w:r w:rsidR="006B50F2" w:rsidRPr="001D4845">
        <w:rPr>
          <w:lang w:val="ru-RU"/>
        </w:rPr>
        <w:br/>
      </w:r>
      <w:r w:rsidR="006B50F2" w:rsidRPr="001D4845">
        <w:rPr>
          <w:lang w:val="ru-RU"/>
        </w:rPr>
        <w:tab/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19.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Конструирование и изучение работы электродвигателя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6B50F2" w:rsidRPr="001D4845">
        <w:rPr>
          <w:lang w:val="ru-RU"/>
        </w:rPr>
        <w:br/>
      </w:r>
      <w:r w:rsidR="006B50F2" w:rsidRPr="001D4845">
        <w:rPr>
          <w:lang w:val="ru-RU"/>
        </w:rPr>
        <w:tab/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20. Измерение КПД электродвигательной установки </w:t>
      </w:r>
      <w:r w:rsidR="006B50F2" w:rsidRPr="001D4845">
        <w:rPr>
          <w:lang w:val="ru-RU"/>
        </w:rPr>
        <w:br/>
      </w:r>
      <w:r w:rsidR="006B50F2" w:rsidRPr="001D4845">
        <w:rPr>
          <w:lang w:val="ru-RU"/>
        </w:rPr>
        <w:tab/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21. 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E11FF0" w:rsidRPr="001D4845" w:rsidRDefault="006B50F2" w:rsidP="0043434E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1. Механические явления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ind w:right="288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Механическое движение. Материальная точка. Система от​счёта. Относительность механического движения. Равномерное прямолинейное движение. Неравномерное прямолинейное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 Средняя и мгновенная скорость тела при неравномерном движении.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Ускорение. Равноускоренное прямолинейное движение.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бодное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падение. Опыты Галилея.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Равномерное движение по окружности. Период и частота об​ращения. Линейная и угловая скорости. Центростремительное ускорение.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Первый закон Ньютона. Второй закон Ньютона. Третий за​кон Ньютона. Принцип суперпозиции сил.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Сила упругости. Закон Гука. Сила трения: сила трения сколь​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сила трения покоя, другие виды трения. 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Сила тяжести и закон всемирного тяготения. Ускорение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бодного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падения. Движение планет вокруг Солнца (МС). Первая космическая скорость. Невесомость и перегрузки.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Равновесие материальной точки. Абсолютно твёрдое тело. Равновесие твёрдого тела с закреплённой осью вращения. Момент силы. Центр тяжести.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Импульс тела. Изменение импульса. Импульс силы. Закон сохранения импульса. Реактивное движение (МС).</w:t>
      </w:r>
    </w:p>
    <w:p w:rsidR="00E11FF0" w:rsidRPr="001D4845" w:rsidRDefault="006B50F2" w:rsidP="0043434E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Механическая работа и мощность. Работа сил тяжести, упру​гости, трения Связь энергии и работы Потенциальная энергия тела, поднятого над поверхностью земли. Потенциальная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энер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сжатой пружины. Кинетическая энергия. Теорема о кинетической энергии. Закон сохранения механической энергии.</w:t>
      </w:r>
    </w:p>
    <w:p w:rsidR="00EE1061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88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 Наблюдение механического движения тела относительно разных тел отсчёта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 Сравнение путей и траекторий движения одного и того же тела относительно разных тел отсчёта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 Измерение скорости и ускорения прямолинейного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Исследование признаков равноускоренного движения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 Наблюдение движения тела по окружности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Наблюдение механических явлений, происходящих в си​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стеме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отсчёта «Тележка» при её равномерном и ускоренном движении относительно кабинета физики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7.  Зависимость ускорения тела от массы тела и действующей на него силы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8.  Наблюдение равенства сил при взаимодействии тел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 Изменение веса тела при ускоренном движении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10.Передача импульса при взаимодействии тел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11.Преобразования энергии при взаимодействии тел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12.Сохранение импульса при неупругом взаимодействии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13.Сохранение импульса при абсолютно упругом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взаимодей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14.Наблюдение реактивного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движения</w:t>
      </w:r>
    </w:p>
    <w:p w:rsidR="00E11FF0" w:rsidRPr="001D4845" w:rsidRDefault="00EE1061" w:rsidP="0043434E">
      <w:pPr>
        <w:autoSpaceDE w:val="0"/>
        <w:autoSpaceDN w:val="0"/>
        <w:spacing w:after="0" w:line="262" w:lineRule="auto"/>
        <w:ind w:left="180" w:right="172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15.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Сохранение механической энергии при свободном падении </w:t>
      </w:r>
      <w:r w:rsidR="006B50F2" w:rsidRPr="001D4845">
        <w:rPr>
          <w:lang w:val="ru-RU"/>
        </w:rPr>
        <w:br/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16. Сохранение механической энергии при движении тела под действием пружины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 Конструирование тракта для разгона и дальнейшего равно​мерного движения шарика или тележки </w:t>
      </w:r>
      <w:r w:rsidRPr="001D4845">
        <w:rPr>
          <w:lang w:val="ru-RU"/>
        </w:rPr>
        <w:br/>
      </w:r>
      <w:r w:rsidRPr="001D4845">
        <w:rPr>
          <w:lang w:val="ru-RU"/>
        </w:rPr>
        <w:lastRenderedPageBreak/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 Определение средней скорости скольжения бруска или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шарика по наклонной плоскости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 Определение ускорения тела при равноускоренном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 наклонной плоскости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 Исследование зависимости пути от времени при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равноуско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ренном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движении без начальной скорости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 Проверка гипотезы: если при равноускоренном движении без начальной скорости пути относятся как ряд нечётных чисел, то соответствующие промежутки времени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одина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​ковы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 Исследование зависимости силы трения скольжения от си​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нормального давления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7.  Определение коэффициента трения скольжения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8.  Определение жёсткости пружины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 Определение работы силы трения при равномерном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тела по горизонтальной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поверхности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10.Определение работы силы упругости при подъёме груза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использованием неподвижного и подвижного блоков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11.Изучение закона сохранения энергии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2. Механические колебания и волны</w:t>
      </w:r>
    </w:p>
    <w:p w:rsidR="00E11FF0" w:rsidRPr="001D4845" w:rsidRDefault="006B50F2" w:rsidP="0043434E">
      <w:pPr>
        <w:autoSpaceDE w:val="0"/>
        <w:autoSpaceDN w:val="0"/>
        <w:spacing w:before="118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Колебательное движение. Основные характеристики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колеба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: период, частота, амплитуда.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Математический и пружин​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маятники. Превращение энергии при колебательном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дви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</w:p>
    <w:p w:rsidR="00E11FF0" w:rsidRPr="001D4845" w:rsidRDefault="006B50F2" w:rsidP="0043434E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Затухающие колебания. Вынужденные колебания. Резонанс. Механические волны. Свойства механических волн. Про​ дольные и поперечные волны. Длина волны и скорость её распространения. Механические волны в твёрдом теле, сейсмические волны (МС).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Звук. Громкость звука и высота тона. Отражение звука. Ин​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фразвук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ультразвук.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ind w:left="180" w:right="2304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Наблюдение колебаний тел под действием силы тяжести и силы упругости 2. Наблюдение колебаний груза на нити и на пружине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Наблюдение вынужденных колебаний и резонанса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Распространение продольных и поперечных волн (на моде​ли)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Наблюдение зависимости высоты звука от частоты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Акустический резонанс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Определение частоты и периода колебаний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математическо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маятника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Определение частоты и периода колебаний пружинного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ятника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Исследование зависимости периода колебаний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подвешенно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 нити груза от длины нити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Исследование зависимости периода колебаний пружинного маятника от массы груза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Проверка независимости периода колебаний груза,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подве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шенного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 нити, от массы груза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Опыты, демонстрирующие зависимость периода колебаний пружинного маятника от массы груза и жёсткости пру​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жины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7. Измерение ускорения свободного падения</w:t>
      </w:r>
    </w:p>
    <w:p w:rsidR="00EE1061" w:rsidRPr="001D4845" w:rsidRDefault="006B50F2" w:rsidP="0043434E">
      <w:pPr>
        <w:autoSpaceDE w:val="0"/>
        <w:autoSpaceDN w:val="0"/>
        <w:spacing w:before="262" w:after="0" w:line="230" w:lineRule="auto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Раздел 3. Электромагнитное поле и электромагнитные </w:t>
      </w:r>
      <w:r w:rsidR="00EE1061">
        <w:rPr>
          <w:rFonts w:ascii="Times New Roman" w:eastAsia="Times New Roman" w:hAnsi="Times New Roman"/>
          <w:b/>
          <w:color w:val="000000"/>
          <w:sz w:val="24"/>
          <w:lang w:val="ru-RU"/>
        </w:rPr>
        <w:t>волны</w:t>
      </w:r>
    </w:p>
    <w:p w:rsidR="00E11FF0" w:rsidRPr="001D4845" w:rsidRDefault="00EE1061" w:rsidP="0043434E">
      <w:pPr>
        <w:tabs>
          <w:tab w:val="left" w:pos="180"/>
        </w:tabs>
        <w:autoSpaceDE w:val="0"/>
        <w:autoSpaceDN w:val="0"/>
        <w:spacing w:after="0" w:line="262" w:lineRule="auto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Э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лектромагнитное поле. Электромагнитные волны. Свойства электромагнитных волн Шкала электромагнитных волн. Использование электромагнитных волн для сотовой связи.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Электромагнитная природа света. Скорость света. Волновые свойства света.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180" w:right="6480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</w:t>
      </w:r>
      <w:r w:rsidR="001D4845" w:rsidRPr="001D4845">
        <w:rPr>
          <w:rFonts w:ascii="Times New Roman" w:eastAsia="Times New Roman" w:hAnsi="Times New Roman"/>
          <w:color w:val="000000"/>
          <w:sz w:val="24"/>
          <w:lang w:val="ru-RU"/>
        </w:rPr>
        <w:t>Свойства электромагнитных волн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Волновые свойства света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Лабораторные работы и опыты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Изучение свойств электромагнитных волн с помощью мобильного телефона</w:t>
      </w:r>
    </w:p>
    <w:p w:rsidR="00E11FF0" w:rsidRPr="001D4845" w:rsidRDefault="006B50F2" w:rsidP="0043434E">
      <w:pPr>
        <w:autoSpaceDE w:val="0"/>
        <w:autoSpaceDN w:val="0"/>
        <w:spacing w:before="264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4. Световые явления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2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Лучевая модель света. Источники света. Прямолинейное рас​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пространение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света. Затмения Солнца и Луны. Отражение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​та. Плоское зеркало. Закон отражения света.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Преломление света. Закон преломления света. Полное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вну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треннее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отражение света. Использование полного внутреннего отражения в оптических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световодах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Линза. Ход лучей в линзе. Оптическая система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фотоаппара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​та, микроскопа и телескопа (МС). Глаз как оптическая система. Близорукость и дальнозоркость.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Разложение белого света в спектр. Опыты Ньютона.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Сложе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спектральных цветов. Дисперсия света.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5904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 Прямолинейное распространение света.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 Отражение света.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left="180" w:right="302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 Получение изображений в плоском, вогнутом и выпуклом зеркалах. 4.  Преломление света.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 Оптический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световод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 Ход лучей в собирающей линзе.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7.  Ход лучей в рассеивающей линзе.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8.  Получение изображений с помощью линз.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9.  Принцип действия фотоаппарата, микроскопа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телеско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​па.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10.Модель глаза.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11.Разложение белого света в спектр.</w:t>
      </w:r>
    </w:p>
    <w:p w:rsidR="00E11FF0" w:rsidRPr="001D4845" w:rsidRDefault="006B50F2" w:rsidP="0043434E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12.Получение белого света при сложении света разных цветов.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180" w:right="2304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Исследование зависимости угла отражения светового луча от угла падения.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Изучение характеристик изображения предмета в плоском зеркале.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3. Исследование зависимости угла преломления светового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 угла падения на границе «воздух—стекло».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left="180" w:right="216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4. Получение изображений с помощью собирающей линзы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5. Определение фокусного расстояния и оптической силы со​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бирающей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линзы.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6. Опыты по разложению белого света в спектр.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7. Опыты по восприятию цвета предметов при их наблюдении через цветовые фильтры.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Раздел 5. Квантовые явления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18" w:after="0" w:line="262" w:lineRule="auto"/>
        <w:ind w:right="432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Опыты Резерфорда и планетарная модель атома. Модель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ато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Бора. Испускание и поглощение света атомом. Кванты. Линейчатые спектры.</w:t>
      </w:r>
    </w:p>
    <w:p w:rsidR="00E11FF0" w:rsidRPr="00EE1061" w:rsidRDefault="006B50F2" w:rsidP="0043434E">
      <w:pPr>
        <w:autoSpaceDE w:val="0"/>
        <w:autoSpaceDN w:val="0"/>
        <w:spacing w:before="70" w:after="0" w:line="230" w:lineRule="auto"/>
        <w:ind w:left="180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Радиоактивность. Альфа​, бета​ и гамма​излучения. Строе​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атомного ядра. Нуклонная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 xml:space="preserve">модель </w:t>
      </w:r>
      <w:proofErr w:type="spellStart"/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атомного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ядра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 Изотопы.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Радиоактивные превращения. Период полураспада атомных ядер.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Ядерные реакции. Законы сохранения зарядового и массово​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чисел. Энергия связи атомных ядер. Связь массы и энергии. Реакции синтеза и деления ядер. Источники энергии Солнца и звёзд (МС). </w:t>
      </w: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Ядерная энергетика. Действия радиоактивных излучений на живые организмы (МС).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6336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Демонстрации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1. Спектры излучения и поглощения.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2. Спектры различных газов.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3. Спектр водорода.</w:t>
      </w:r>
    </w:p>
    <w:p w:rsidR="00E11FF0" w:rsidRPr="001D4845" w:rsidRDefault="006B50F2" w:rsidP="0043434E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4. Наблюдение треков в камере Вильсона.</w:t>
      </w:r>
    </w:p>
    <w:p w:rsidR="00E11FF0" w:rsidRPr="001D4845" w:rsidRDefault="006B50F2" w:rsidP="0043434E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5. Работа счётчика ионизирующих излучений.</w:t>
      </w:r>
    </w:p>
    <w:p w:rsidR="00E11FF0" w:rsidRPr="001D4845" w:rsidRDefault="006B50F2" w:rsidP="0043434E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6. Регистрация излучения природных минералов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продук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 тов.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180" w:right="3888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Лабораторные работы и опыты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1. Наблюдение сплошных и линейчатых спектров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излуче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autoSpaceDE w:val="0"/>
        <w:autoSpaceDN w:val="0"/>
        <w:spacing w:before="70" w:after="0" w:line="262" w:lineRule="auto"/>
        <w:ind w:left="180" w:right="576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2. Исследование треков: измерение энергии частицы по тор​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мозному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пути (по фотографиям). 3. Измерение радиоактивного фона.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Повторительно-обобщающий модуль</w:t>
      </w:r>
    </w:p>
    <w:p w:rsidR="00E11FF0" w:rsidRPr="001D4845" w:rsidRDefault="006B50F2" w:rsidP="0043434E">
      <w:pPr>
        <w:autoSpaceDE w:val="0"/>
        <w:autoSpaceDN w:val="0"/>
        <w:spacing w:before="118" w:after="0"/>
        <w:ind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Повторительно-​обобщающий модуль предназначен для си​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стематизации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обобщения предметного содержания и опыта деятельности, приобретённого при изучении всего курса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а также для подготовки к Основному государственному экзамену по физике для обучающихся, выбравших этот учебный предмет.</w:t>
      </w:r>
    </w:p>
    <w:p w:rsidR="00E11FF0" w:rsidRPr="001D4845" w:rsidRDefault="006B50F2" w:rsidP="0043434E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изучении данного модуля реализуются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систематизи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руются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виды деятельности, на основе которых обеспечивается достижение предметных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планируемых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зультатов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обучения, формируется естественно-​научная грамотность: освоение научных методов исследования явлений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приро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техники, овладение умениями объяснять физические явления, применяя полученные знания, решать задачи, в том числе качественные и экспериментальные.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Принципиально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характер данного раздела реализуется за счёт того, что учащиеся выполняют задания, в которых им предлагается: 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 основе полученных знаний распознавать и научно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объяс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нять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явления в окружающей природе и повседневной жизни;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42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научные методы исследования физических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в том числе для проверки гипотез и получения теоретических выводов;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420" w:right="144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объяснять научные основы наиболее важных достижений со​временных технологий, например, практического использования различных источников энергии на основе закона пре​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вращения и сохранения всех известных видов энергии.</w:t>
      </w:r>
    </w:p>
    <w:p w:rsidR="00E11FF0" w:rsidRPr="001D4845" w:rsidRDefault="006B50F2" w:rsidP="0043434E">
      <w:pPr>
        <w:autoSpaceDE w:val="0"/>
        <w:autoSpaceDN w:val="0"/>
        <w:spacing w:before="178" w:after="0" w:line="271" w:lineRule="auto"/>
        <w:ind w:firstLine="180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Каждая из тем данного раздела включает экспериментальное исследование обобщающего характера. Раздел завершается проведением диагностической и оценочной работы за курс ос​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новной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школы.</w:t>
      </w:r>
    </w:p>
    <w:p w:rsidR="00E11FF0" w:rsidRPr="001D4845" w:rsidRDefault="00E11FF0">
      <w:pPr>
        <w:rPr>
          <w:lang w:val="ru-RU"/>
        </w:rPr>
        <w:sectPr w:rsidR="00E11FF0" w:rsidRPr="001D4845" w:rsidSect="00F202D8">
          <w:pgSz w:w="11900" w:h="16840"/>
          <w:pgMar w:top="709" w:right="866" w:bottom="1316" w:left="666" w:header="720" w:footer="720" w:gutter="0"/>
          <w:cols w:space="720" w:equalWidth="0">
            <w:col w:w="10368" w:space="0"/>
          </w:cols>
          <w:docGrid w:linePitch="360"/>
        </w:sectPr>
      </w:pPr>
    </w:p>
    <w:p w:rsidR="00E11FF0" w:rsidRPr="001D4845" w:rsidRDefault="00E11FF0" w:rsidP="0043434E">
      <w:pPr>
        <w:autoSpaceDE w:val="0"/>
        <w:autoSpaceDN w:val="0"/>
        <w:spacing w:after="78" w:line="220" w:lineRule="exact"/>
        <w:jc w:val="both"/>
        <w:rPr>
          <w:lang w:val="ru-RU"/>
        </w:rPr>
      </w:pPr>
    </w:p>
    <w:p w:rsidR="00E11FF0" w:rsidRPr="001D4845" w:rsidRDefault="00EE1061" w:rsidP="0043434E">
      <w:pPr>
        <w:autoSpaceDE w:val="0"/>
        <w:autoSpaceDN w:val="0"/>
        <w:spacing w:after="0" w:line="230" w:lineRule="auto"/>
        <w:jc w:val="both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2.</w:t>
      </w:r>
      <w:proofErr w:type="gramStart"/>
      <w:r w:rsidR="004343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</w:t>
      </w:r>
      <w:r w:rsidR="006B50F2"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РЕЗУЛЬТАТЫ</w:t>
      </w:r>
      <w:proofErr w:type="gramEnd"/>
      <w:r w:rsidR="004343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ОСВОЕНИЯ УЧЕБНОГО ПРЕДМЕТА</w:t>
      </w:r>
    </w:p>
    <w:p w:rsidR="00E11FF0" w:rsidRPr="001D4845" w:rsidRDefault="006B50F2" w:rsidP="0043434E">
      <w:pPr>
        <w:autoSpaceDE w:val="0"/>
        <w:autoSpaceDN w:val="0"/>
        <w:spacing w:before="346" w:after="0" w:line="271" w:lineRule="auto"/>
        <w:ind w:right="144" w:firstLine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учебного предмета «Физика» на уровне основного общего образования должно обеспечивать достижение следующих личностных,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образовательных результатов.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E11FF0" w:rsidRPr="001D4845" w:rsidRDefault="006B50F2" w:rsidP="0043434E">
      <w:pPr>
        <w:autoSpaceDE w:val="0"/>
        <w:autoSpaceDN w:val="0"/>
        <w:spacing w:before="166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Патриотическое воспитание: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проявление интереса к истории и современному состоянию российской физической науки;</w:t>
      </w:r>
    </w:p>
    <w:p w:rsidR="00E11FF0" w:rsidRPr="001D4845" w:rsidRDefault="006B50F2" w:rsidP="0043434E">
      <w:pPr>
        <w:autoSpaceDE w:val="0"/>
        <w:autoSpaceDN w:val="0"/>
        <w:spacing w:before="192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ценностное отношение к достижениям российских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учё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​физиков.</w:t>
      </w:r>
    </w:p>
    <w:p w:rsidR="00E11FF0" w:rsidRPr="001D4845" w:rsidRDefault="006B50F2" w:rsidP="0043434E">
      <w:pPr>
        <w:autoSpaceDE w:val="0"/>
        <w:autoSpaceDN w:val="0"/>
        <w:spacing w:before="180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Гражданское и духовно-нравственное воспитание:</w:t>
      </w:r>
    </w:p>
    <w:p w:rsidR="00E11FF0" w:rsidRPr="001D4845" w:rsidRDefault="006B50F2" w:rsidP="0043434E">
      <w:pPr>
        <w:autoSpaceDE w:val="0"/>
        <w:autoSpaceDN w:val="0"/>
        <w:spacing w:before="180" w:after="0" w:line="262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готовность к активному участию в обсуждении общественно​-значимых и этических проблем, связанных с практическим применением достижений физики; 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важности морально-​этических принципов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тельности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учёного.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Эстетическое воспитание: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восприятие эстетических качеств физической науки: её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гар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моничного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построения, строгости, точности, лаконичности.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576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физической науки как мощного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инстру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​мента познания мира, основы развития технологий, важней​шей составляющей культуры;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научной любознательности, интереса к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тельской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деятельности.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Формирование культуры здоровья и эмоционального благополучия:</w:t>
      </w:r>
    </w:p>
    <w:p w:rsidR="00E11FF0" w:rsidRPr="001D4845" w:rsidRDefault="006B50F2" w:rsidP="0043434E">
      <w:pPr>
        <w:autoSpaceDE w:val="0"/>
        <w:autoSpaceDN w:val="0"/>
        <w:spacing w:before="178" w:after="0" w:line="271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осознание ценности безопасного образа жизни в современном технологическом мире, важности правил безопасного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поведе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транспорте, на дорогах, с электрическим и тепловым оборудованием в домашних условиях;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навыка рефлексии, признание своего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ошибку и такого же права у другого человека.</w:t>
      </w:r>
    </w:p>
    <w:p w:rsidR="00E11FF0" w:rsidRPr="001D4845" w:rsidRDefault="006B50F2" w:rsidP="0043434E">
      <w:pPr>
        <w:autoSpaceDE w:val="0"/>
        <w:autoSpaceDN w:val="0"/>
        <w:spacing w:before="180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Трудовое воспитание:</w:t>
      </w:r>
    </w:p>
    <w:p w:rsidR="00E11FF0" w:rsidRPr="001D4845" w:rsidRDefault="006B50F2" w:rsidP="0043434E">
      <w:pPr>
        <w:autoSpaceDE w:val="0"/>
        <w:autoSpaceDN w:val="0"/>
        <w:spacing w:before="180" w:after="0" w:line="262" w:lineRule="auto"/>
        <w:ind w:left="420"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активное участие в решении практических задач (в рамках семьи, школы, города, края) технологической и социальной направленности, требующих в том числе и физических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зна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интерес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  практическому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изучению  профессий,  связанных с физикой.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Экологическое воспитание: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43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осознание  глобального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характера  экологических  проблем и путей их решения.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Адаптация обучающегося к изменяющимся условиям социальной и природной среды: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7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потребность во взаимодействии при выполнении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проектов физической направленности, открытость опыту и знаниям других;</w:t>
      </w:r>
    </w:p>
    <w:p w:rsidR="00EE1061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повышение уровня своей компетентности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через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практиче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​скую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деятельность</w:t>
      </w:r>
    </w:p>
    <w:p w:rsidR="00E11FF0" w:rsidRPr="001D4845" w:rsidRDefault="00EE1061" w:rsidP="0043434E">
      <w:pPr>
        <w:autoSpaceDE w:val="0"/>
        <w:autoSpaceDN w:val="0"/>
        <w:spacing w:after="0" w:line="262" w:lineRule="auto"/>
        <w:ind w:left="420" w:right="576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потребность в формировании новых знаний, в том числе фор​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мулировать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идеи,  понятия</w:t>
      </w:r>
      <w:proofErr w:type="gram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, гипотезы  о  физических  объектах и явлениях;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осознание дефицитов собственных знаний и компетентностей в области физики;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планирование своего развития в приобретении новых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знаний;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стремление анализировать и выявлять взаимосвязи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приро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общества и экономики, в том числе с использованием физических знаний;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43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оценка своих действий с учётом влияния на окружающую среду, возможных глобальных последствий.</w:t>
      </w:r>
    </w:p>
    <w:p w:rsidR="00E11FF0" w:rsidRPr="001D4845" w:rsidRDefault="006B50F2" w:rsidP="0043434E">
      <w:pPr>
        <w:autoSpaceDE w:val="0"/>
        <w:autoSpaceDN w:val="0"/>
        <w:spacing w:before="324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E11FF0" w:rsidRPr="001D4845" w:rsidRDefault="006B50F2" w:rsidP="0043434E">
      <w:pPr>
        <w:autoSpaceDE w:val="0"/>
        <w:autoSpaceDN w:val="0"/>
        <w:spacing w:before="16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познавательные действия</w:t>
      </w:r>
    </w:p>
    <w:p w:rsidR="00E11FF0" w:rsidRPr="001D4845" w:rsidRDefault="006B50F2" w:rsidP="0043434E">
      <w:pPr>
        <w:autoSpaceDE w:val="0"/>
        <w:autoSpaceDN w:val="0"/>
        <w:spacing w:before="11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и характеризовать существенные признаки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объек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тов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(явлений);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существенный признак классификации,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осно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обобщения и сравнения;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закономерности и противоречия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рассматривае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фактах, данных и наблюдениях, относящихся к физическим явлениям;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420" w:right="576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причинно-​следственные связи при изучении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явлений и процессов; делать выводы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использовани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​ем дедуктивных и индуктивных умозаключений, выдвигать гипотезы о взаимосвязях физических величин;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способ решения учебной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задачи (сравнение нескольких вариантов решения, выбор наиболее подходящего с учётом самостоятельно выделен​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критериев).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Базовые исследовательские действия: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вопросы как исследовательский инструмент познания;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115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проводить по самостоятельно составленному плану опыт, не​сложный физический эксперимент, небольшое исследование физического явления;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оценивать на применимость и достоверность информацию, полученную в ходе исследования или эксперимента;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420" w:right="100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самостоятельно формулировать обобщения и выводы по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зультатам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проведённого наблюдения, опыта, исследования;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применять различные методы, инструменты и запросы при поиске и отборе информации или данных с учётом предложенной учебной физической задачи;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систематизировать и интерпретировать ин​формацию различных видов и форм представления;</w:t>
      </w:r>
    </w:p>
    <w:p w:rsidR="00EE1061" w:rsidRPr="001D4845" w:rsidRDefault="006B50F2" w:rsidP="0043434E">
      <w:pPr>
        <w:autoSpaceDE w:val="0"/>
        <w:autoSpaceDN w:val="0"/>
        <w:spacing w:before="190" w:after="0" w:line="262" w:lineRule="auto"/>
        <w:ind w:left="420"/>
        <w:jc w:val="both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самостоятельно выбирать оптимальную форму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представле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информации и иллюстрировать решаемые задачи несложными схемами, диаграммами, иной графикой и их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комбинациями</w:t>
      </w:r>
    </w:p>
    <w:p w:rsidR="00E11FF0" w:rsidRPr="001D4845" w:rsidRDefault="00EE1061" w:rsidP="0043434E">
      <w:pPr>
        <w:autoSpaceDE w:val="0"/>
        <w:autoSpaceDN w:val="0"/>
        <w:spacing w:after="0" w:line="230" w:lineRule="auto"/>
        <w:jc w:val="both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У</w:t>
      </w:r>
      <w:r w:rsidR="006B50F2"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ниверсальные коммуникативные действия</w:t>
      </w:r>
    </w:p>
    <w:p w:rsidR="00E11FF0" w:rsidRPr="001D4845" w:rsidRDefault="006B50F2" w:rsidP="0043434E">
      <w:pPr>
        <w:autoSpaceDE w:val="0"/>
        <w:autoSpaceDN w:val="0"/>
        <w:spacing w:before="118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Общение:</w:t>
      </w:r>
    </w:p>
    <w:p w:rsidR="00E11FF0" w:rsidRPr="001D4845" w:rsidRDefault="006B50F2" w:rsidP="0043434E">
      <w:pPr>
        <w:autoSpaceDE w:val="0"/>
        <w:autoSpaceDN w:val="0"/>
        <w:spacing w:before="178" w:after="0" w:line="271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 ходе обсуждения учебного материала, результатов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лабора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​торных работ и проектов задавать вопросы по существу обсуждаемой темы и высказывать идеи,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нацеленные  на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реше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задачи и поддержание благожелательности общения;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240" w:right="86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сопоставлять свои суждения с суждениями других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участни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​ков диалога, обнаруживать различие и сходство позиций;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свою точку зрения в устных и письменных текстах;</w:t>
      </w:r>
    </w:p>
    <w:p w:rsidR="00E11FF0" w:rsidRPr="001D4845" w:rsidRDefault="006B50F2" w:rsidP="0043434E">
      <w:pPr>
        <w:autoSpaceDE w:val="0"/>
        <w:autoSpaceDN w:val="0"/>
        <w:spacing w:before="192" w:after="0" w:line="262" w:lineRule="auto"/>
        <w:ind w:left="240" w:right="86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публично представлять результаты выполненного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физическо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опыта (эксперимента, исследования, проекта).</w:t>
      </w:r>
    </w:p>
    <w:p w:rsidR="00E11FF0" w:rsidRPr="001D4845" w:rsidRDefault="006B50F2" w:rsidP="0043434E">
      <w:pPr>
        <w:autoSpaceDE w:val="0"/>
        <w:autoSpaceDN w:val="0"/>
        <w:spacing w:before="180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 (сотрудничество):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24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использовать преимущества командной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инди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видуальной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работы при решении конкретной физической проблемы;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240" w:right="43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принимать цели совместной деятельности, организовывать действия по её достижению: распределять роли, обсуждать процессы и результаты совместной работы; обобщать мнения нескольких людей;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24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выполнять свою часть работы, достигая качественного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 своему направлению и координируя свои действия с другими членами команды;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240" w:right="115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качество своего вклада в общий продукт по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крите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риям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самостоятельно сформулированным участниками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вза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имодействия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E11FF0" w:rsidRPr="001D4845" w:rsidRDefault="006B50F2" w:rsidP="0043434E">
      <w:pPr>
        <w:autoSpaceDE w:val="0"/>
        <w:autoSpaceDN w:val="0"/>
        <w:spacing w:before="298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действия</w:t>
      </w:r>
    </w:p>
    <w:p w:rsidR="00E11FF0" w:rsidRPr="001D4845" w:rsidRDefault="006B50F2" w:rsidP="0043434E">
      <w:pPr>
        <w:autoSpaceDE w:val="0"/>
        <w:autoSpaceDN w:val="0"/>
        <w:spacing w:before="118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выявлять проблемы в жизненных и учебных ситуациях,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бующих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решения физических знаний;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240" w:right="7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ind w:left="24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самостоятельно составлять алгоритм решения физической задачи или плана исследования с учётом имеющихся ресурсов и собственных возможностей, аргументировать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предлага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емые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варианты решений;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делать выбор и брать ответственность за решение.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Самоконтроль (рефлексия):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давать адекватную оценку ситуации и предлагать план её из​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менения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 w:line="262" w:lineRule="auto"/>
        <w:ind w:left="240" w:right="43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объяснять причины достижения (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) результатов деятельности, давать оценку приобретённому опыту;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вносить коррективы в деятельность (в том числе в ход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выпол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​нения физического исследования или проекта) на основе но​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обстоятельств, изменившихся ситуаций, установленных ошибок, возникших трудностей;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ind w:left="24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оценивать соответствие результата цели и условиям.</w:t>
      </w:r>
    </w:p>
    <w:p w:rsidR="00EE1061" w:rsidRPr="001D4845" w:rsidRDefault="006B50F2" w:rsidP="0043434E">
      <w:pPr>
        <w:autoSpaceDE w:val="0"/>
        <w:autoSpaceDN w:val="0"/>
        <w:spacing w:before="178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Эмоциональный </w:t>
      </w:r>
      <w:r w:rsidR="00EE1061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интеллект</w:t>
      </w:r>
    </w:p>
    <w:p w:rsidR="00E11FF0" w:rsidRPr="001D4845" w:rsidRDefault="00EE1061" w:rsidP="0043434E">
      <w:pPr>
        <w:autoSpaceDE w:val="0"/>
        <w:autoSpaceDN w:val="0"/>
        <w:spacing w:after="0" w:line="262" w:lineRule="auto"/>
        <w:ind w:left="420" w:right="720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себя на место другого человека в ходе спора или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дис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куссии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научную тему, понимать мотивы, намерения и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ло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​гику другого.</w:t>
      </w:r>
    </w:p>
    <w:p w:rsidR="00E11FF0" w:rsidRPr="001D4845" w:rsidRDefault="006B50F2" w:rsidP="0043434E">
      <w:pPr>
        <w:autoSpaceDE w:val="0"/>
        <w:autoSpaceDN w:val="0"/>
        <w:spacing w:before="178" w:after="0" w:line="230" w:lineRule="auto"/>
        <w:ind w:left="18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Принятие себя и других:</w:t>
      </w:r>
    </w:p>
    <w:p w:rsidR="00E11FF0" w:rsidRPr="001D4845" w:rsidRDefault="006B50F2" w:rsidP="0043434E">
      <w:pPr>
        <w:autoSpaceDE w:val="0"/>
        <w:autoSpaceDN w:val="0"/>
        <w:spacing w:before="178" w:after="0" w:line="262" w:lineRule="auto"/>
        <w:ind w:left="420" w:right="576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признавать своё право на ошибку при решении физических задач или в утверждениях на научные темы и такое же право другого.</w:t>
      </w:r>
    </w:p>
    <w:p w:rsidR="00E11FF0" w:rsidRPr="001D4845" w:rsidRDefault="006B50F2" w:rsidP="0043434E">
      <w:pPr>
        <w:autoSpaceDE w:val="0"/>
        <w:autoSpaceDN w:val="0"/>
        <w:spacing w:before="322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E11FF0" w:rsidRPr="001D4845" w:rsidRDefault="006B50F2" w:rsidP="0043434E">
      <w:pPr>
        <w:autoSpaceDE w:val="0"/>
        <w:autoSpaceDN w:val="0"/>
        <w:spacing w:before="262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68" w:after="0" w:line="262" w:lineRule="auto"/>
        <w:ind w:right="288"/>
        <w:jc w:val="both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на базовом уровне должны отражать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умений:</w:t>
      </w:r>
    </w:p>
    <w:p w:rsidR="00E11FF0" w:rsidRPr="001D4845" w:rsidRDefault="006B50F2" w:rsidP="0043434E">
      <w:pPr>
        <w:autoSpaceDE w:val="0"/>
        <w:autoSpaceDN w:val="0"/>
        <w:spacing w:before="180" w:after="0" w:line="281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понятия: физические и химические явления; наблюдение, эксперимент, модель, гипотеза; единицы физических величин; атом, молекула, агрегатные состояния веще​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(твёрдое, жидкое, газообразное); механическое движение (равномерное, неравномерное, прямолинейное), траектория, равнодействующая сил, деформация (упругая, пластическая), невесомость, сообщающиеся сосуды;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явления (диффузия; тепловое движение частиц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; равномерное движение; неравномерное движение; инерция; взаимодействие тел; равновесие твёрдых тел с за​креплённой осью вращения; передача давления твёрдыми телами, жидкостями и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газами;  атмосферное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давление;  плава​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тел;  превращения  механической  энергии)  по  описанию их характерных свойств и на основе опытов, демонстрирую​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данное физическое явление;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распознавать  проявление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изученных  физических  явлений в окружающем мире, в том числе физические явления в при​роде: примеры движения с различными скоростями в живой и неживой природе; действие силы трения в природе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техни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; влияние атмосферного давления на живой организм;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пла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рыб; рычаги в теле человека; при этом переводить практическую задачу в учебную, выделять существенные свойства/признаки физических явлений;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описывать изученные свойства тел и физические явления,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​пользуя физические величины (масса, объём, плотность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щества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время, путь, скорость, средняя скорость, сила упру​гости, сила тяжести, вес тела, сила трения, давление (твёрдо​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потенци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альная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энергия); при описании правильно трактовать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ческий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смысл используемых величин, их обозначения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еди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ницы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физических величин, находить формулы, связываю​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данную физическую величину с другими величинами, строить графики изученных зависимостей физических вели​чин;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свойства тел, физические явления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процес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используя правила сложения сил (вдоль одной прямой), закон Гука, закон Паскаля, закон Архимеда, правило равно​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весия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рычага (блока), «золотое правило» механики, закон сохранения механической энергии; при этом давать словесную формулировку закона и записывать его математическое вы​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ражение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физические  явления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 процессы  и  свойства  тел, в том числе и в контексте ситуаций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​ориентирован​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характера: выявлять причинно-​следственные связи, строить объяснение из 1—2 логических шагов с опорой на 1—2 изученных свойства физических явлений, физических закона или закономерности;</w:t>
      </w:r>
    </w:p>
    <w:p w:rsidR="00EE1061" w:rsidRPr="001D4845" w:rsidRDefault="006B50F2" w:rsidP="0043434E">
      <w:pPr>
        <w:autoSpaceDE w:val="0"/>
        <w:autoSpaceDN w:val="0"/>
        <w:spacing w:before="190" w:after="0" w:line="262" w:lineRule="auto"/>
        <w:ind w:left="288" w:right="7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расчётные задачи в 1—2 действия, используя законы и формулы, связывающие физические величины: на основе анализа условия задачи записывать краткое условие, </w:t>
      </w:r>
      <w:r w:rsidR="00EE1061">
        <w:rPr>
          <w:rFonts w:ascii="Times New Roman" w:eastAsia="Times New Roman" w:hAnsi="Times New Roman"/>
          <w:color w:val="000000"/>
          <w:sz w:val="24"/>
          <w:lang w:val="ru-RU"/>
        </w:rPr>
        <w:t>подставлять</w:t>
      </w:r>
    </w:p>
    <w:p w:rsidR="00E11FF0" w:rsidRPr="001D4845" w:rsidRDefault="006B50F2" w:rsidP="0043434E">
      <w:pPr>
        <w:autoSpaceDE w:val="0"/>
        <w:autoSpaceDN w:val="0"/>
        <w:spacing w:after="0" w:line="262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физические величины в формулы и проводить рас​чёты, находить справочные данные, необходимые для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реше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задач, оценивать реалистичность полученной физической величины;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проблемы, которые можно решить при помощи физических методов; в описании исследования выделять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веряемое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предположение (гипотезу), различать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интерпре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​тировать полученный результат, находить ошибки в ходе опыта, делать выводы по его результатам;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опыты по наблюдению физических явлений или физических свойств тел: формулировать проверяемые предположения, собирать установку из предложенного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оборудова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записывать ход опыта и формулировать выводы;</w:t>
      </w:r>
    </w:p>
    <w:p w:rsidR="00E11FF0" w:rsidRPr="001D4845" w:rsidRDefault="006B50F2" w:rsidP="0043434E">
      <w:pPr>
        <w:autoSpaceDE w:val="0"/>
        <w:autoSpaceDN w:val="0"/>
        <w:spacing w:before="190" w:after="0" w:line="274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прямые измерения расстояния, времени, массы тела, объёма, силы и температуры с использованием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аналого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цифровых приборов; записывать показания приборов с учётом заданной абсолютной погрешности измерений;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исследование зависимости одной физической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​личины от другой 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прямых измерений (зависимости пути равномерно движущегося тела от времени движения тела; силы трения скольжения от веса тела, качества обработки поверхностей тел и независимости силы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 площади соприкосновения тел; силы упругости от уд​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линения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пружины; выталкивающей силы от объёма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погру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жённой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части тела и от плотности жидкости, её независимости от плотности тела, от глубины, на которую погружено тело; условий плавания тел, условий равновесия рычага и блоков); участвовать в планировании учебного исследования,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соби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​рать установку и выполнять измерения, следуя предложен​ному плану, фиксировать результаты полученной зависимо​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физических величин в виде предложенных таблиц и графиков, делать выводы по результатам исследования;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проводить косвенные измерения физических величин (плот​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вещества жидкости и твёрдого тела; сила трения сколь​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 давление воздуха; выталкивающая сила, действую​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погружённое в жидкость тело; коэффициент полезно​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 простых механизмов), следуя предложенной инструкции: при выполнении измерений собирать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экспери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​ментальную установку и вычислять значение искомой вели​чины;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техники безопасности при работе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лабо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раторным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оборудованием;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right="576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клонная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плоскость;</w:t>
      </w:r>
    </w:p>
    <w:p w:rsidR="00E11FF0" w:rsidRPr="001D4845" w:rsidRDefault="006B50F2" w:rsidP="0043434E">
      <w:pPr>
        <w:autoSpaceDE w:val="0"/>
        <w:autoSpaceDN w:val="0"/>
        <w:spacing w:before="192" w:after="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ха</w:t>
      </w:r>
      <w:r w:rsidRPr="001D4845">
        <w:rPr>
          <w:rFonts w:ascii="Times New Roman" w:eastAsia="Times New Roman" w:hAnsi="Times New Roman"/>
          <w:color w:val="000000"/>
          <w:sz w:val="24"/>
          <w:u w:val="single"/>
          <w:lang w:val="ru-RU"/>
        </w:rPr>
        <w:t>р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актеризовать принципы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действия  изученных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приборов и технических устройств с опорой на их описания (в том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: подшипники, устройство водопровода, гидравлический пресс, манометр, высотомер, поршневой насос, ареометр),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​пользуя знания о свойствах физических явлений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необходи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законы и закономерности;</w:t>
      </w:r>
    </w:p>
    <w:p w:rsidR="00E11FF0" w:rsidRPr="001D4845" w:rsidRDefault="006B50F2" w:rsidP="0043434E">
      <w:pPr>
        <w:autoSpaceDE w:val="0"/>
        <w:autoSpaceDN w:val="0"/>
        <w:spacing w:before="190" w:after="0"/>
        <w:ind w:right="7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 /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устройствами, сохранения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здо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ровья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соблюдения норм экологического поведения в окру​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жающей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среде;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отбор источников информации в сети Интернет в соответствии с заданным поисковым запросом, на основе имеющихся знаний и путём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сравнения  различных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источни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​ков выделять информацию, которая является 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противоречи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​вой или может быть недостоверной;</w:t>
      </w:r>
    </w:p>
    <w:p w:rsidR="00E11FF0" w:rsidRPr="00F92DBD" w:rsidRDefault="006B50F2" w:rsidP="0043434E">
      <w:pPr>
        <w:autoSpaceDE w:val="0"/>
        <w:autoSpaceDN w:val="0"/>
        <w:spacing w:before="190" w:after="0" w:line="230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при выполнении учебных заданий научно-​по​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пулярную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литературу </w:t>
      </w:r>
      <w:r w:rsidR="00F92DBD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физического содержания,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справочные материалы, ресурсы сети Интернет; владеть приёмами кон​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спектирования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текста, преобразования информации из одной знаковой системы в другую;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собственные краткие письменные и устные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сообще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основе 2—3 источников информации физического со​держания, в том числе публично делать краткие сообщения о результатах проектов или учебных исследований; при этом грамотно использовать изученный понятийный аппарат кур​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физики, сопровождать выступление презентацией;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 w:right="432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 выполнении учебных проектов и исследований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распреде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обязанности в группе в соответствии с поставленными задачами, следить за выполнением плана действий,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адекват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​но оценивать собственный вклад в деятельность группы; вы​страивать коммуникативное взаимодействие, учитывая мне​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окружающих.</w:t>
      </w:r>
    </w:p>
    <w:p w:rsidR="00E11FF0" w:rsidRPr="001D4845" w:rsidRDefault="006B50F2" w:rsidP="0043434E">
      <w:pPr>
        <w:autoSpaceDE w:val="0"/>
        <w:autoSpaceDN w:val="0"/>
        <w:spacing w:before="324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jc w:val="both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на базовом уровне должны отражать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умений:</w:t>
      </w:r>
    </w:p>
    <w:p w:rsidR="00E11FF0" w:rsidRPr="001D4845" w:rsidRDefault="006B50F2" w:rsidP="0043434E">
      <w:pPr>
        <w:autoSpaceDE w:val="0"/>
        <w:autoSpaceDN w:val="0"/>
        <w:spacing w:before="178" w:after="0" w:line="278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ненасы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щенный пар, влажность воздуха; температура, внутренняя энергия, тепловой двигатель;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элементарный электрический заряд, электрическое поле, проводники и диэлектрики, по​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стоянный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электрический ток, магнитное поле;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явления (тепловое расширение/сжатие,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теплопе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редача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тепловое равновесие, смачивание, капиллярные явления, испарение, конденсация, плавление, кристаллизация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(отвердевание), кипение, теплопередача (теплопроводность, конвекция, излучение); электризация тел, взаимодействие зарядов, действия электрического тока, короткое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замыка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взаимодействие магнитов, действие магнитного  поля на проводник с током, электромагнитная индукция) по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опи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санию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их характерных свойств и на основе опытов, демон​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стрирующих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данное физическое явление;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 проявление  изученных  физических  явлений в окружающем мире, в том числе физические явления в при​роде: поверхностное натяжение и капиллярные явления в природе, кристаллы в природе, излучение Солнца,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замерза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водоёмов, морские бризы, образование росы, тумана, инея, снега; электрические явления в атмосфере,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живых организмов; магнитное поле Земли, дрейф полю​ сов, роль магнитного поля для жизни на Земле, полярное си​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; при этом переводить практическую задачу в учебную, выделять существенные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свойства/признаки физических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лений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изученные свойства тел и физические явления,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​пользуя физические величины (температура, внутренняя энергия, количество теплоты, удельная теплоёмкость веще​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удельная теплота плавления, удельная теплота парообразования, удельная теплота сгорания топлива,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коэффици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ент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полезного действия тепловой машины, относительная влажность воздуха, электрический заряд, сила тока,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трическое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напряжение, сопротивление проводника, удельное сопротивление вещества, работа и мощность электрического тока); при описании правильно трактовать физический смысл используемых величин, обозначения и единицы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величин, находить формулы, связывающие данную физическую величину с другими величинами, строить графи​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изученных зависимостей физических величин;</w:t>
      </w:r>
    </w:p>
    <w:p w:rsidR="00E11FF0" w:rsidRPr="00F92DBD" w:rsidRDefault="006B50F2" w:rsidP="0043434E">
      <w:pPr>
        <w:autoSpaceDE w:val="0"/>
        <w:autoSpaceDN w:val="0"/>
        <w:spacing w:before="190" w:after="0" w:line="262" w:lineRule="auto"/>
        <w:ind w:left="420" w:right="144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характеризовать свойства тел, физические явления и про​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цессы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используя основные положения молекулярно-кинетической теории строения вещества, принцип суперпозиции </w:t>
      </w:r>
      <w:r w:rsidR="00F92DBD">
        <w:rPr>
          <w:rFonts w:ascii="Times New Roman" w:eastAsia="Times New Roman" w:hAnsi="Times New Roman"/>
          <w:color w:val="000000"/>
          <w:sz w:val="24"/>
          <w:lang w:val="ru-RU"/>
        </w:rPr>
        <w:t xml:space="preserve">полей (на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качественном уровне), закон сохранения заряда, за​кон Ома для участка цепи, закон Джоуля -Ленца, закон сохранения энергии; при этом давать словесную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формулиров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​ку закона и записывать его математическое выражение;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физические процессы и свойства тел, в том числе и в контексте ситуаций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​-ориентированного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характе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: выявлять причинно-​следственные связи, строить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объяс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из 1 - 2 логических шагов с опорой на 1 - 2 изученных свойства физических явлений, физических законов или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номерностей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; решать расчётные задачи в 2 - 3 действия, используя законы и формулы, связывающие физические величины: на основе анализа условия задачи записывать краткое условие,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выяв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лять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недостаток данных для решения задачи, выбирать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формулы, необходимые для её решения, проводить рас​чёты и сравнивать полученное значение физической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величи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известными данными;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распознавать проблемы, которые можно решить при помощи физических методов; используя описание исследования, вы​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делять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проверяемое предположение, оценивать правильность порядка проведения исследования, делать выводы;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опыты по наблюдению физических явлений или физических свойств тел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(капиллярные явления, зависимость давления воздуха от его объёма, температуры; скорости про​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цесса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остывания/нагревания при излучении от цвета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излу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​чающей/поглощающей поверхности; скорость испарения во​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от температуры жидкости и площади её поверхности; электризация тел и взаимодействие электрических зарядов; взаимодействие постоянных магнитов, визуализация маг​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нитных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полей постоянных магнитов; действия магнитного поля на проводник с током, свойства электромагнита, свой​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электродвигателя постоянного тока): формулировать проверяемые предположения, собирать установку из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предло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оборудования; описывать ход опыта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формулиро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выводы;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выполнять прямые измерения температуры, относительной влажности воздуха, силы тока, напряжения с использованием аналоговых приборов и датчиков физических величин; сравнивать результаты измерений с учётом заданной абсолютной погрешности;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исследование зависимости одной физической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​личины от другой 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использованием прямых измерений (зависимость сопротивления проводника от его длины, площади поперечного сечения и удельного сопротивления вещества проводника; силы тока, идущего через проводник, от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напря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на проводнике; исследование последовательного и па​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раллельного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соединений проводников): планировать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собирать установку и выполнять измерения, следуя предложенному плану, фиксировать результаты полученной зависимости в виде таблиц и графиков, делать выводы по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зультатам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исследования;</w:t>
      </w:r>
    </w:p>
    <w:p w:rsidR="00E11FF0" w:rsidRPr="001D4845" w:rsidRDefault="006B50F2" w:rsidP="0043434E">
      <w:pPr>
        <w:autoSpaceDE w:val="0"/>
        <w:autoSpaceDN w:val="0"/>
        <w:spacing w:before="190" w:after="0"/>
        <w:ind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проводить косвенные измерения физических величин (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удель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теплоёмкость вещества, сопротивление проводника,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​бота и мощность электрического тока): планировать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измере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собирать экспериментальную установку, следуя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предло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женной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и вычислять значение величины;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техники безопасности при работе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лабо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раторным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оборудованием;</w:t>
      </w:r>
    </w:p>
    <w:p w:rsidR="00F92DBD" w:rsidRPr="001D4845" w:rsidRDefault="006B50F2" w:rsidP="0043434E">
      <w:pPr>
        <w:autoSpaceDE w:val="0"/>
        <w:autoSpaceDN w:val="0"/>
        <w:spacing w:before="190" w:after="0" w:line="281" w:lineRule="auto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принципы действия  изученных  приборов и технических устройств с опорой на их описания (в том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: система отопления домов, гигрометр, паровая турбина, амперметр, вольтметр, счётчик электрической энергии,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троосветительные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приборы, нагревательные электроприборы (примеры), электрические предохранители; электромагнит, электродвигатель постоянного тока), используя знания о свойствах физических явлений и необходимые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физические </w:t>
      </w:r>
      <w:r w:rsidR="00F92DBD">
        <w:rPr>
          <w:rFonts w:ascii="Times New Roman" w:eastAsia="Times New Roman" w:hAnsi="Times New Roman"/>
          <w:color w:val="000000"/>
          <w:sz w:val="24"/>
          <w:lang w:val="ru-RU"/>
        </w:rPr>
        <w:t>закономерности</w:t>
      </w:r>
    </w:p>
    <w:p w:rsidR="00E11FF0" w:rsidRPr="001D4845" w:rsidRDefault="00F92DBD" w:rsidP="0043434E">
      <w:pPr>
        <w:autoSpaceDE w:val="0"/>
        <w:autoSpaceDN w:val="0"/>
        <w:spacing w:after="0" w:line="281" w:lineRule="auto"/>
        <w:ind w:left="420" w:right="432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 распознавать 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простые технические устройства и измеритель​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ные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приборы по схемам и схематичным рисункам (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жидкост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ный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термометр, термос, психрометр, гигрометр, двигатель внутреннего сгорания, электроскоп, реостат); составлять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схе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​мы электрических цепей с последовательным и параллель​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ным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соединением элементов, различая условные обозначения элементов электрических цепей;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примеры/находить информацию о примерах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тического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использования физических знаний в повседневной жизни для обеспечения безопасности при обращении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прибо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рами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  техническими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устройствами,  сохранения  здоровья и соблюдения норм экологического поведения в окружающей среде;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ind w:left="420" w:right="288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  поиск   информации   физического   содержания в сети Интернет, на основе имеющихся знаний и путём сравнения дополнительных источников выделять информацию, которая является противоречивой или может быть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недосто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​верной;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при выполнении учебных заданий научно​-по​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пулярную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литературу физического содержания, справочные материалы, ресурсы сети Интернет; владеть приёмами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конспектирования текста, преобразования информации из одной знаковой системы в другую;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собственные письменные и краткие устные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сообще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обобщая информацию из нескольких источников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ческого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содержания, в том числе публично представлять ре​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проектной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или  исследовательской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деятельности; при этом грамотно использовать изученный понятийный ап​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парат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курса физики, сопровождать выступление презента​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цией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 выполнении учебных проектов и исследований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процессов распределять обязанности в группе в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соответ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ствии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поставленными задачами, следить за выполнением плана действий и корректировать его, адекватно оценивать собственный вклад в деятельность группы; выстраивать ком​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муникативное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взаимодействие, проявляя готовность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разре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шать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конфликты.</w:t>
      </w:r>
    </w:p>
    <w:p w:rsidR="00E11FF0" w:rsidRPr="001D4845" w:rsidRDefault="006B50F2" w:rsidP="0043434E">
      <w:pPr>
        <w:autoSpaceDE w:val="0"/>
        <w:autoSpaceDN w:val="0"/>
        <w:spacing w:before="322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E11FF0" w:rsidRPr="001D4845" w:rsidRDefault="006B50F2" w:rsidP="0043434E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jc w:val="both"/>
        <w:rPr>
          <w:lang w:val="ru-RU"/>
        </w:rPr>
      </w:pPr>
      <w:r w:rsidRPr="001D4845">
        <w:rPr>
          <w:lang w:val="ru-RU"/>
        </w:rPr>
        <w:tab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на базовом уровне должны отражать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умений:</w:t>
      </w:r>
    </w:p>
    <w:p w:rsidR="00E11FF0" w:rsidRPr="001D4845" w:rsidRDefault="006B50F2" w:rsidP="0043434E">
      <w:pPr>
        <w:autoSpaceDE w:val="0"/>
        <w:autoSpaceDN w:val="0"/>
        <w:spacing w:before="178" w:after="0" w:line="283" w:lineRule="auto"/>
        <w:ind w:left="42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использовать понятия: система отсчёта, материальная точка, траектория, относительность механического движения, де​формация (упругая, пластическая), трение,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центростреми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​тельное ускорение, невесомость и перегрузки; центр тяжести; абсолютно твёрдое тело, центр тяжести твёрдого тела, равновесие; механические колебания и волны, звук, инфразвук и ультразвук; электромагнитные волны, шкала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электро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​магнитных волн, свет, близорукость и дальнозоркость, спектры испускания и поглощения; альфа​, бета​ и гамма-​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излуче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изотопы, ядерная энергетика;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ind w:left="420"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явления (равномерное и неравномерное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прямоли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нейное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движение,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равноускоренное прямолинейное движение, свободное падение тел, равномерное движение по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окруж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взаимодействие тел, реактивное движение,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колеба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​тельное движение (затухающие и вынужденные колебания), резонанс, волновое движение, отражение звука,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прямолиней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распространение, отражение и преломление света, пол​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внутреннее отражение света, разложение белого света в спектр и сложение спектральных цветов, дисперсия света,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естественная радиоактивность, возникновение линейчатого спектра излучения) по описанию их характерных свойств и на основе опытов, демонстрирующих данное физическое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яв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F92DBD" w:rsidRDefault="006B50F2" w:rsidP="0043434E">
      <w:pPr>
        <w:autoSpaceDE w:val="0"/>
        <w:autoSpaceDN w:val="0"/>
        <w:spacing w:before="190" w:after="0" w:line="262" w:lineRule="auto"/>
        <w:ind w:left="420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 проявление  изученных  физических  явлений в окружающем мире (в том числе физические явления в при​роде: приливы и отливы, движение планет Солнечной </w:t>
      </w:r>
      <w:r w:rsidR="00F92DBD">
        <w:rPr>
          <w:rFonts w:ascii="Times New Roman" w:eastAsia="Times New Roman" w:hAnsi="Times New Roman"/>
          <w:color w:val="000000"/>
          <w:sz w:val="24"/>
          <w:lang w:val="ru-RU"/>
        </w:rPr>
        <w:t>системы ре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движение живых организмов, восприятие звуков животными, землетрясение,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сейсмические волны,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цу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​нами, эхо, цвета тел, оптические явления в природе,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биоло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гическое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действие видимого, ультрафиолетового и рент​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геновского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излучений; естественный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радиоактивный фон, космические лучи, радиоактивное излучение природных ми​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нералов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 действие радиоактивных излучений на организм че​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ловека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), при этом переводить практическую задачу в учеб​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ную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выделять существенные свойства/признаки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явлений;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изученные свойства тел и физические явления,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​пользуя физические величины (средняя и мгновенная скорость тела при неравномерном движении, ускорение,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переме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щение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путь, угловая скорость, сила трения, сила упругости, сила тяжести, ускорение свободного падения, вес тела, им​пульс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кинетиче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ская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энергия, полная механическая энергия, период и частота колебаний, длина волны, громкость звука и высота тона,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рость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света, показатель преломления среды); при описании правильно трактовать физический смысл используемых вели​чин, обозначения и единицы физических величин, находить формулы, связывающие данную физическую величину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дру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гими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величинами, строить графики изученных зависимостей физических величин;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свойства тел, физические явления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процес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используя закон сохранения энергии, закон всемирного тяготения, принцип суперпозиции сил, принцип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относитель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ности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Галилея, законы Ньютона, закон сохранения импульса, законы отражения и преломления света, законы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сохране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зарядового и массового чисел при ядерных реакциях; при этом давать словесную формулировку закона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записы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вать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его математическое выражение;</w:t>
      </w:r>
    </w:p>
    <w:p w:rsidR="00E11FF0" w:rsidRPr="001D4845" w:rsidRDefault="006B50F2" w:rsidP="0043434E">
      <w:pPr>
        <w:autoSpaceDE w:val="0"/>
        <w:autoSpaceDN w:val="0"/>
        <w:spacing w:before="190" w:after="0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объяснять физические процессы и свойства тел, в том числе и в контексте ситуаций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практико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​-ориентированного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характе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: выявлять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причинно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​-следственные связи, строить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объяс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из 2—3 логических шагов с опорой на 2—3 изученных свойства физических явлений, физических законов или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зако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номерностей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решать расчётные задачи (опирающиеся на систему из 2— 3 уравнений), используя законы и формулы, связывающие физические величины: на основе анализа условия задачи за​писывать краткое условие, выявлять недостающие или избы​точные данные,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распознавать проблемы, которые можно решить при помощи физических методов; используя описание исследования, вы​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делять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проверяемое предположение, оценивать правильность порядка проведения исследования, делать выводы,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интерпре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​тировать результаты наблюдений и опытов;</w:t>
      </w:r>
    </w:p>
    <w:p w:rsidR="00E11FF0" w:rsidRPr="001D4845" w:rsidRDefault="006B50F2" w:rsidP="0043434E">
      <w:pPr>
        <w:autoSpaceDE w:val="0"/>
        <w:autoSpaceDN w:val="0"/>
        <w:spacing w:before="190" w:after="0" w:line="286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проводить опыты по наблюдению физических явлений или физических свойств тел (изучение второго закона Ньютона, закона сохранения энергии; зависимость периода колебаний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пружинного маятника  от  массы  груза  и  жёсткости  пружины и независимость от амплитуды малых колебаний;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прямоли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нейное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распространение   света,   разложение   белого   света в спектр;  изучение  свойств  изображения  в  плоском  зеркале и свойств изображения предмета в собирающей линзе; на​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блюдение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сплошных и линейчатых спектров излучения):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мостоятельно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собирать установку из избыточного набора обо​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рудования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; описывать ход опыта и его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формули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ровать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выводы;</w:t>
      </w:r>
    </w:p>
    <w:p w:rsidR="00F92DBD" w:rsidRPr="001D4845" w:rsidRDefault="006B50F2" w:rsidP="0043434E">
      <w:pPr>
        <w:autoSpaceDE w:val="0"/>
        <w:autoSpaceDN w:val="0"/>
        <w:spacing w:before="190" w:after="0" w:line="271" w:lineRule="auto"/>
        <w:ind w:right="144"/>
        <w:jc w:val="both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 xml:space="preserve">—  проводить при необходимости серию прямых измерений, определяя среднее значение измеряемой величины (фокусное расстояние собирающей линзы); обосновывать выбор способа измерения/измерительного </w:t>
      </w:r>
      <w:r w:rsidR="00F92DBD">
        <w:rPr>
          <w:rFonts w:ascii="Times New Roman" w:eastAsia="Times New Roman" w:hAnsi="Times New Roman"/>
          <w:color w:val="000000"/>
          <w:sz w:val="24"/>
          <w:lang w:val="ru-RU"/>
        </w:rPr>
        <w:t>прибора</w:t>
      </w:r>
    </w:p>
    <w:p w:rsidR="00E11FF0" w:rsidRPr="001D4845" w:rsidRDefault="00F92DBD" w:rsidP="0043434E">
      <w:pPr>
        <w:autoSpaceDE w:val="0"/>
        <w:autoSpaceDN w:val="0"/>
        <w:spacing w:after="0" w:line="281" w:lineRule="auto"/>
        <w:ind w:right="432"/>
        <w:jc w:val="both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-проводить </w:t>
      </w:r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исследование  зависимостей  физических  величин с использованием прямых измерений (зависимость пути от времени при равноускоренном движении без начальной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ско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="006B50F2"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рости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; периода колебаний математического маятника от дли​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нити; зависимости угла отражения света от угла падения и угла преломления от угла падения): планировать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="006B50F2"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вание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, самостоятельно собирать установку, фиксировать ре​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зультаты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полученной зависимости физических величин в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ви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​де таблиц и графиков, делать выводы по результатам 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исследо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вания</w:t>
      </w:r>
      <w:proofErr w:type="spellEnd"/>
      <w:r w:rsidR="006B50F2" w:rsidRPr="001D4845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E11FF0" w:rsidRPr="001D4845" w:rsidRDefault="006B50F2" w:rsidP="0043434E">
      <w:pPr>
        <w:autoSpaceDE w:val="0"/>
        <w:autoSpaceDN w:val="0"/>
        <w:spacing w:before="190" w:after="0" w:line="283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проводить косвенные измерения физических величин (сред​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няя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скорость и ускорение тела при равноускоренном движении, ускорение свободного падения, жёсткость пружины, коэффициент трения   скольжения,   механическая   работа и мощность, частота и период колебаний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математического и пружинного маятников, оптическая сила собирающей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лин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зы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радиоактивный фон): планировать измерения; собирать экспериментальную установку и выполнять измерения,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​дуя предложенной инструкции; вычислять значение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величи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 анализировать полученные результаты с учётом задан​ной погрешности измерений;</w:t>
      </w:r>
    </w:p>
    <w:p w:rsidR="00E11FF0" w:rsidRPr="001D4845" w:rsidRDefault="006B50F2" w:rsidP="0043434E">
      <w:pPr>
        <w:autoSpaceDE w:val="0"/>
        <w:autoSpaceDN w:val="0"/>
        <w:spacing w:before="190" w:after="0" w:line="230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соблюдать правила техники безопасности при работе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лабо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раторным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оборудованием;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основные признаки изученных физических моде​лей: материальная точка,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абсолютно твёрдое тело, точечный источник света, луч, тонкая линза, планетарная модель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ато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ма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 нуклонная модель атомного ядра;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принципы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действия  изученных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приборов и технических устройств с опорой на их описания (в том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чис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ле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: спидометр, датчики положения, расстояния и ускорения, ракета, эхолот, очки, перископ, фотоаппарат, оптические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световоды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спектроскоп, дозиметр, камера Вильсона),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ис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​пользуя знания о свойствах физических явлений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необходи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мые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физические закономерности;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схемы и схематичные рисунки изученных тех​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нических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устройств,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измерительных приборов и технологических процессов при решении учебно-​практических задач; оптические схемы для построения изображений в плоском зеркале и собирающей линзе;</w:t>
      </w:r>
    </w:p>
    <w:p w:rsidR="00E11FF0" w:rsidRPr="001D4845" w:rsidRDefault="006B50F2" w:rsidP="0043434E">
      <w:pPr>
        <w:autoSpaceDE w:val="0"/>
        <w:autoSpaceDN w:val="0"/>
        <w:spacing w:before="190" w:after="0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приводить примеры/находить информацию о примерах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прак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тического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использования физических знаний в повседневной жизни для обеспечения безопасности при обращении с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прибо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1D4845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рами </w:t>
      </w:r>
      <w:proofErr w:type="gram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  техническими</w:t>
      </w:r>
      <w:proofErr w:type="gram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 устройствами,  сохранения  здоровья и соблюдения норм экологического поведения в окружающей среде;</w:t>
      </w:r>
    </w:p>
    <w:p w:rsidR="00E11FF0" w:rsidRPr="001D4845" w:rsidRDefault="006B50F2" w:rsidP="0043434E">
      <w:pPr>
        <w:autoSpaceDE w:val="0"/>
        <w:autoSpaceDN w:val="0"/>
        <w:spacing w:before="192" w:after="0" w:line="271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поиск информации физического содержания в сети Интернет, самостоятельно формулируя поисковый запрос, находить пути определения достоверности полученной информации на основе имеющихся знаний и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дополнитель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ных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источников;</w:t>
      </w:r>
    </w:p>
    <w:p w:rsidR="00E11FF0" w:rsidRPr="001D4845" w:rsidRDefault="006B50F2" w:rsidP="0043434E">
      <w:pPr>
        <w:autoSpaceDE w:val="0"/>
        <w:autoSpaceDN w:val="0"/>
        <w:spacing w:before="190" w:after="0" w:line="271" w:lineRule="auto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при выполнении учебных заданий научно​-по​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пулярную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литературу физического содержания, справочные материалы, ресурсы сети Интернет; владеть приёмами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конспектирования текста, преобразования информации из одной знаковой системы в другую;</w:t>
      </w:r>
    </w:p>
    <w:p w:rsidR="00E11FF0" w:rsidRPr="001D4845" w:rsidRDefault="006B50F2" w:rsidP="0043434E">
      <w:pPr>
        <w:autoSpaceDE w:val="0"/>
        <w:autoSpaceDN w:val="0"/>
        <w:spacing w:before="190" w:after="0" w:line="281" w:lineRule="auto"/>
        <w:ind w:right="144"/>
        <w:jc w:val="both"/>
        <w:rPr>
          <w:lang w:val="ru-RU"/>
        </w:rPr>
      </w:pP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создавать собственные письменные и устные сообщения на основе информации из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нескольких источников физического содержания, публично представлять результаты проектной </w:t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или исследовательской деятельности; при этом грамотно использовать изученный понятийный аппарат изучаемого раз​дела физики и сопровождать выступление презентацией с учётом особенностей аудитории сверстников.</w:t>
      </w:r>
    </w:p>
    <w:p w:rsidR="00E11FF0" w:rsidRPr="001D4845" w:rsidRDefault="00E11FF0">
      <w:pPr>
        <w:rPr>
          <w:lang w:val="ru-RU"/>
        </w:rPr>
        <w:sectPr w:rsidR="00E11FF0" w:rsidRPr="001D4845">
          <w:pgSz w:w="11900" w:h="16840"/>
          <w:pgMar w:top="310" w:right="692" w:bottom="882" w:left="1086" w:header="720" w:footer="720" w:gutter="0"/>
          <w:cols w:space="720" w:equalWidth="0">
            <w:col w:w="10122" w:space="0"/>
          </w:cols>
          <w:docGrid w:linePitch="360"/>
        </w:sectPr>
      </w:pPr>
    </w:p>
    <w:p w:rsidR="00E11FF0" w:rsidRPr="001D4845" w:rsidRDefault="00E11FF0">
      <w:pPr>
        <w:autoSpaceDE w:val="0"/>
        <w:autoSpaceDN w:val="0"/>
        <w:spacing w:after="64" w:line="220" w:lineRule="exact"/>
        <w:rPr>
          <w:lang w:val="ru-RU"/>
        </w:rPr>
      </w:pPr>
    </w:p>
    <w:p w:rsidR="00E11FF0" w:rsidRDefault="00905FE6" w:rsidP="0043434E">
      <w:pPr>
        <w:autoSpaceDE w:val="0"/>
        <w:autoSpaceDN w:val="0"/>
        <w:spacing w:after="92" w:line="374" w:lineRule="auto"/>
        <w:ind w:right="-59"/>
        <w:jc w:val="center"/>
      </w:pPr>
      <w:r w:rsidRPr="0043434E">
        <w:rPr>
          <w:rFonts w:ascii="Times New Roman" w:eastAsia="Times New Roman" w:hAnsi="Times New Roman"/>
          <w:b/>
          <w:color w:val="000000"/>
          <w:w w:val="101"/>
          <w:sz w:val="24"/>
          <w:szCs w:val="24"/>
          <w:lang w:val="ru-RU"/>
        </w:rPr>
        <w:t>3.</w:t>
      </w:r>
      <w:r w:rsidR="006B50F2" w:rsidRPr="0043434E">
        <w:rPr>
          <w:rFonts w:ascii="Times New Roman" w:eastAsia="Times New Roman" w:hAnsi="Times New Roman"/>
          <w:b/>
          <w:color w:val="000000"/>
          <w:w w:val="101"/>
          <w:sz w:val="24"/>
          <w:szCs w:val="24"/>
        </w:rPr>
        <w:t xml:space="preserve">ТЕМАТИЧЕСКОЕ ПЛАНИРОВАНИЕ </w:t>
      </w:r>
      <w:r w:rsidR="006B50F2" w:rsidRPr="0043434E">
        <w:rPr>
          <w:sz w:val="24"/>
          <w:szCs w:val="24"/>
        </w:rPr>
        <w:br/>
      </w:r>
      <w:r w:rsidR="006B50F2">
        <w:rPr>
          <w:rFonts w:ascii="Times New Roman" w:eastAsia="Times New Roman" w:hAnsi="Times New Roman"/>
          <w:b/>
          <w:color w:val="000000"/>
          <w:sz w:val="18"/>
        </w:rPr>
        <w:t>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56"/>
        <w:gridCol w:w="6004"/>
        <w:gridCol w:w="612"/>
        <w:gridCol w:w="1934"/>
        <w:gridCol w:w="1980"/>
        <w:gridCol w:w="4516"/>
      </w:tblGrid>
      <w:tr w:rsidR="00E11FF0" w:rsidRPr="00F202D8">
        <w:trPr>
          <w:trHeight w:hRule="exact" w:val="348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202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6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5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E11FF0" w:rsidRPr="00F202D8" w:rsidTr="0043434E">
        <w:trPr>
          <w:trHeight w:hRule="exact" w:val="348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4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1.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Физика и её роль в познании окружающего мира</w:t>
            </w:r>
          </w:p>
        </w:tc>
      </w:tr>
      <w:tr w:rsidR="00E11FF0" w:rsidRPr="00F202D8">
        <w:trPr>
          <w:trHeight w:hRule="exact" w:val="350"/>
        </w:trPr>
        <w:tc>
          <w:tcPr>
            <w:tcW w:w="4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60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Физика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  —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наука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о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61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Физические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Естественно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-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научный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метод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познания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2.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Первоначальные сведения о строении вещества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Строение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102"/>
                <w:sz w:val="24"/>
                <w:szCs w:val="24"/>
                <w:lang w:val="ru-RU"/>
              </w:rPr>
              <w:t xml:space="preserve">Движение 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 взаимодействие частиц вещества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Агрегатные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состояния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3.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Движение и взаимодействие тел</w:t>
            </w:r>
          </w:p>
        </w:tc>
      </w:tr>
      <w:tr w:rsidR="00E11FF0" w:rsidRPr="00F202D8">
        <w:trPr>
          <w:trHeight w:hRule="exact" w:val="35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Механическое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Инерция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масса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,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плотность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Сила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сил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14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4.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Давление твёрдых тел, жидкостей и газов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Давление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жидкости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Атмосферное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давление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50"/>
        </w:trPr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lastRenderedPageBreak/>
              <w:t>Раздел 5.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Работа и мощность. Энергия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мощность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Простые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механизмы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6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Механическая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энергия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448"/>
        </w:trPr>
        <w:tc>
          <w:tcPr>
            <w:tcW w:w="6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: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12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16"/>
        <w:tblW w:w="0" w:type="auto"/>
        <w:tblLayout w:type="fixed"/>
        <w:tblLook w:val="04A0" w:firstRow="1" w:lastRow="0" w:firstColumn="1" w:lastColumn="0" w:noHBand="0" w:noVBand="1"/>
      </w:tblPr>
      <w:tblGrid>
        <w:gridCol w:w="6460"/>
        <w:gridCol w:w="612"/>
        <w:gridCol w:w="1934"/>
        <w:gridCol w:w="1980"/>
        <w:gridCol w:w="4516"/>
      </w:tblGrid>
      <w:tr w:rsidR="0043434E" w:rsidRPr="00F202D8" w:rsidTr="0043434E">
        <w:trPr>
          <w:trHeight w:hRule="exact" w:val="348"/>
        </w:trPr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434E" w:rsidRPr="00F202D8" w:rsidTr="0043434E">
        <w:trPr>
          <w:trHeight w:hRule="exact" w:val="348"/>
        </w:trPr>
        <w:tc>
          <w:tcPr>
            <w:tcW w:w="6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68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4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3434E" w:rsidRPr="00F202D8" w:rsidRDefault="0043434E" w:rsidP="00434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FF0" w:rsidRDefault="00E11FF0">
      <w:pPr>
        <w:sectPr w:rsidR="00E11FF0">
          <w:pgSz w:w="16840" w:h="11900"/>
          <w:pgMar w:top="282" w:right="640" w:bottom="34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11FF0" w:rsidRPr="0043434E" w:rsidRDefault="006B50F2">
      <w:pPr>
        <w:autoSpaceDE w:val="0"/>
        <w:autoSpaceDN w:val="0"/>
        <w:spacing w:before="596" w:after="92" w:line="233" w:lineRule="auto"/>
        <w:rPr>
          <w:sz w:val="24"/>
          <w:szCs w:val="24"/>
        </w:rPr>
      </w:pPr>
      <w:r w:rsidRPr="0043434E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>8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80"/>
        <w:gridCol w:w="5584"/>
        <w:gridCol w:w="636"/>
        <w:gridCol w:w="2018"/>
        <w:gridCol w:w="2064"/>
        <w:gridCol w:w="4720"/>
      </w:tblGrid>
      <w:tr w:rsidR="00E11FF0" w:rsidRPr="00F202D8">
        <w:trPr>
          <w:trHeight w:hRule="exact" w:val="348"/>
        </w:trPr>
        <w:tc>
          <w:tcPr>
            <w:tcW w:w="480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45" w:lineRule="auto"/>
              <w:ind w:right="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202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5584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4718" w:type="dxa"/>
            <w:gridSpan w:val="3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720" w:type="dxa"/>
            <w:vMerge w:val="restart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E11FF0" w:rsidRPr="00F202D8">
        <w:trPr>
          <w:trHeight w:hRule="exact" w:val="348"/>
        </w:trPr>
        <w:tc>
          <w:tcPr>
            <w:tcW w:w="2589" w:type="dxa"/>
            <w:vMerge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589" w:type="dxa"/>
            <w:vMerge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Тепловые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явления</w:t>
            </w:r>
            <w:proofErr w:type="spellEnd"/>
          </w:p>
        </w:tc>
      </w:tr>
      <w:tr w:rsidR="00E11FF0" w:rsidRPr="00F202D8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Строение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свойства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вещества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Тепловые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процессы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28</w:t>
            </w:r>
          </w:p>
        </w:tc>
        <w:tc>
          <w:tcPr>
            <w:tcW w:w="8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2.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Электрические и магнитные явления</w:t>
            </w:r>
          </w:p>
        </w:tc>
      </w:tr>
      <w:tr w:rsidR="00E11FF0" w:rsidRPr="00F202D8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66" w:after="0" w:line="247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Постоянный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электрический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ток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20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50"/>
        </w:trPr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2.3.</w:t>
            </w:r>
          </w:p>
        </w:tc>
        <w:tc>
          <w:tcPr>
            <w:tcW w:w="55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Магнитные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явления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4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2.4.</w:t>
            </w:r>
          </w:p>
        </w:tc>
        <w:tc>
          <w:tcPr>
            <w:tcW w:w="55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Электромагнитная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 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индукция</w:t>
            </w:r>
            <w:proofErr w:type="spellEnd"/>
          </w:p>
        </w:tc>
        <w:tc>
          <w:tcPr>
            <w:tcW w:w="6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206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47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37</w:t>
            </w:r>
          </w:p>
        </w:tc>
        <w:tc>
          <w:tcPr>
            <w:tcW w:w="8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48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Резервное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8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48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68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0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4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FF0" w:rsidRDefault="006B50F2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t>9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8214"/>
        <w:gridCol w:w="528"/>
        <w:gridCol w:w="1452"/>
        <w:gridCol w:w="1488"/>
        <w:gridCol w:w="3424"/>
      </w:tblGrid>
      <w:tr w:rsidR="00E11FF0" w:rsidRPr="00F202D8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F202D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п/п</w:t>
            </w:r>
          </w:p>
        </w:tc>
        <w:tc>
          <w:tcPr>
            <w:tcW w:w="82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34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24" w:type="dxa"/>
            <w:vMerge w:val="restart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45" w:lineRule="auto"/>
              <w:ind w:left="74" w:right="1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Электронные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(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цифровые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)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ресурсы</w:t>
            </w:r>
            <w:proofErr w:type="spellEnd"/>
          </w:p>
        </w:tc>
      </w:tr>
      <w:tr w:rsidR="00E11FF0" w:rsidRPr="00F202D8" w:rsidTr="0043434E">
        <w:trPr>
          <w:trHeight w:hRule="exact" w:val="1403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1.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явления</w:t>
            </w:r>
            <w:proofErr w:type="spellEnd"/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50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1.2.</w:t>
            </w:r>
          </w:p>
        </w:tc>
        <w:tc>
          <w:tcPr>
            <w:tcW w:w="82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Взаимодействие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25289E" w:rsidRDefault="0025289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4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1.3.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Законы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сохранения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  <w:r w:rsidR="006B50F2"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2.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Механические колебания и волны</w:t>
            </w:r>
          </w:p>
        </w:tc>
      </w:tr>
      <w:tr w:rsidR="00E11FF0" w:rsidRPr="00F202D8">
        <w:trPr>
          <w:trHeight w:hRule="exact" w:val="4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колебания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25289E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 w:rsidTr="0043434E">
        <w:trPr>
          <w:trHeight w:hRule="exact" w:val="5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2.2.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Механические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волны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Звук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</w:tbl>
    <w:p w:rsidR="00E11FF0" w:rsidRDefault="00E11FF0">
      <w:pPr>
        <w:autoSpaceDE w:val="0"/>
        <w:autoSpaceDN w:val="0"/>
        <w:spacing w:after="0" w:line="14" w:lineRule="exact"/>
      </w:pPr>
    </w:p>
    <w:p w:rsidR="00E11FF0" w:rsidRDefault="00E11FF0">
      <w:pPr>
        <w:sectPr w:rsidR="00E11FF0">
          <w:pgSz w:w="16840" w:h="11900"/>
          <w:pgMar w:top="284" w:right="640" w:bottom="28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E11FF0" w:rsidRDefault="00E11FF0">
      <w:pPr>
        <w:autoSpaceDE w:val="0"/>
        <w:autoSpaceDN w:val="0"/>
        <w:spacing w:after="0" w:line="110" w:lineRule="exact"/>
      </w:pPr>
    </w:p>
    <w:p w:rsidR="00E11FF0" w:rsidRDefault="00E11FF0">
      <w:pPr>
        <w:autoSpaceDE w:val="0"/>
        <w:autoSpaceDN w:val="0"/>
        <w:spacing w:after="0" w:line="336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8214"/>
        <w:gridCol w:w="528"/>
        <w:gridCol w:w="1452"/>
        <w:gridCol w:w="1488"/>
        <w:gridCol w:w="3424"/>
      </w:tblGrid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10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4767F5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Раздел 3.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 Электромагнитное поле и электромагнитные волны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50"/>
        </w:trPr>
        <w:tc>
          <w:tcPr>
            <w:tcW w:w="15502" w:type="dxa"/>
            <w:gridSpan w:val="6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 4</w:t>
            </w:r>
            <w:proofErr w:type="gram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Световые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явления</w:t>
            </w:r>
            <w:proofErr w:type="spellEnd"/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Законы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распространения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света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Линзы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и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оптические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приборы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Разложение белого света в спектр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48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5.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Квантовые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явления</w:t>
            </w:r>
            <w:proofErr w:type="spellEnd"/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Строение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атомного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ядра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Ядерные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реакции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50"/>
        </w:trPr>
        <w:tc>
          <w:tcPr>
            <w:tcW w:w="15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6</w:t>
            </w: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.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Повторительно-обобщающий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модуль</w:t>
            </w:r>
            <w:proofErr w:type="spellEnd"/>
          </w:p>
        </w:tc>
      </w:tr>
      <w:tr w:rsidR="00E11FF0" w:rsidRPr="00F202D8" w:rsidTr="0025289E">
        <w:trPr>
          <w:trHeight w:hRule="exact" w:val="76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6.1.</w:t>
            </w:r>
          </w:p>
        </w:tc>
        <w:tc>
          <w:tcPr>
            <w:tcW w:w="8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 xml:space="preserve">Систематизация и обобщение предметного содержания и опыта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дея</w:t>
            </w:r>
            <w:proofErr w:type="spellEnd"/>
            <w:r w:rsidRPr="00F202D8">
              <w:rPr>
                <w:rFonts w:ascii="Times New Roman" w:eastAsia="DejaVu Serif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​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тельности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ru-RU"/>
              </w:rPr>
              <w:t>, приобретённого при изучении всего курса физики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25289E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4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educont.ru, oge.sdamgia.ru,</w:t>
            </w:r>
          </w:p>
        </w:tc>
      </w:tr>
      <w:tr w:rsidR="00E11FF0" w:rsidRPr="00F202D8">
        <w:trPr>
          <w:trHeight w:hRule="exact" w:val="34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Итого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</w:t>
            </w:r>
            <w:proofErr w:type="spellEnd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</w:t>
            </w:r>
          </w:p>
        </w:tc>
        <w:tc>
          <w:tcPr>
            <w:tcW w:w="63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FF0" w:rsidRPr="00F202D8">
        <w:trPr>
          <w:trHeight w:hRule="exact" w:val="328"/>
        </w:trPr>
        <w:tc>
          <w:tcPr>
            <w:tcW w:w="8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25289E" w:rsidRDefault="0025289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66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6B50F2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F202D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3424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11FF0" w:rsidRPr="00F202D8" w:rsidRDefault="00E11F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1FF0" w:rsidRDefault="00E11FF0">
      <w:pPr>
        <w:autoSpaceDE w:val="0"/>
        <w:autoSpaceDN w:val="0"/>
        <w:spacing w:after="0" w:line="14" w:lineRule="exact"/>
      </w:pPr>
    </w:p>
    <w:p w:rsidR="00E11FF0" w:rsidRDefault="00E11FF0">
      <w:pPr>
        <w:autoSpaceDE w:val="0"/>
        <w:autoSpaceDN w:val="0"/>
        <w:spacing w:after="0" w:line="14" w:lineRule="exact"/>
      </w:pPr>
    </w:p>
    <w:p w:rsidR="00E11FF0" w:rsidRDefault="00E11FF0">
      <w:pPr>
        <w:sectPr w:rsidR="00E11FF0">
          <w:pgSz w:w="16840" w:h="11900"/>
          <w:pgMar w:top="11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F202D8" w:rsidRPr="00F202D8" w:rsidRDefault="00F202D8" w:rsidP="00F202D8">
      <w:pPr>
        <w:autoSpaceDE w:val="0"/>
        <w:autoSpaceDN w:val="0"/>
        <w:spacing w:after="0" w:line="230" w:lineRule="auto"/>
        <w:rPr>
          <w:lang w:val="ru-RU"/>
        </w:rPr>
      </w:pPr>
      <w:r w:rsidRPr="00F202D8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УЧЕБНО-МЕТОДИЧЕСКОЕ ОБЕСПЕЧЕНИЕ ОБРАЗОВАТЕЛЬНОГО ПРОЦЕССА</w:t>
      </w:r>
    </w:p>
    <w:p w:rsidR="00F202D8" w:rsidRPr="001D4845" w:rsidRDefault="00F202D8" w:rsidP="00F202D8">
      <w:pPr>
        <w:autoSpaceDE w:val="0"/>
        <w:autoSpaceDN w:val="0"/>
        <w:spacing w:before="346" w:after="0" w:line="384" w:lineRule="auto"/>
        <w:ind w:right="1008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7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Физика, 7 класс/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Перышкин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И.М., Иванов А.И., Акционерное общество «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Издательство«Просвещение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";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Физика, 8 класс/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Перышкин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И.М., Иванов А.И., Акционерное общество «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Издательство«Просвещение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»;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9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Физика, 9 класс,/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Перышкин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А.В.Общество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 с ограниченной ответственностью "Издательство Экзамен";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7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9 КЛАСС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7 КЛАСС </w:t>
      </w:r>
      <w:r w:rsidRPr="001D4845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educont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oge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sdamgia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 w:rsidRPr="001D4845">
        <w:rPr>
          <w:lang w:val="ru-RU"/>
        </w:rPr>
        <w:br/>
      </w: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1D4845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educont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oge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sdamgia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,</w:t>
      </w:r>
    </w:p>
    <w:p w:rsidR="00F202D8" w:rsidRDefault="00F202D8" w:rsidP="00F202D8">
      <w:pPr>
        <w:autoSpaceDE w:val="0"/>
        <w:autoSpaceDN w:val="0"/>
        <w:spacing w:before="384" w:after="0" w:line="302" w:lineRule="auto"/>
        <w:ind w:right="7776"/>
        <w:rPr>
          <w:rFonts w:ascii="Times New Roman" w:eastAsia="Times New Roman" w:hAnsi="Times New Roman"/>
          <w:color w:val="000000"/>
          <w:sz w:val="24"/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9 КЛАСС </w:t>
      </w:r>
      <w:r w:rsidRPr="001D4845"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educont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oge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sdamgia</w:t>
      </w:r>
      <w:proofErr w:type="spellEnd"/>
      <w:r w:rsidRPr="001D4845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F202D8" w:rsidRPr="001D4845" w:rsidRDefault="00F202D8" w:rsidP="00F202D8">
      <w:pPr>
        <w:autoSpaceDE w:val="0"/>
        <w:autoSpaceDN w:val="0"/>
        <w:spacing w:before="384" w:after="0" w:line="302" w:lineRule="auto"/>
        <w:ind w:right="7776"/>
        <w:rPr>
          <w:lang w:val="ru-RU"/>
        </w:rPr>
      </w:pPr>
    </w:p>
    <w:p w:rsidR="00F202D8" w:rsidRPr="001D4845" w:rsidRDefault="00F202D8" w:rsidP="00F202D8">
      <w:pPr>
        <w:autoSpaceDE w:val="0"/>
        <w:autoSpaceDN w:val="0"/>
        <w:spacing w:after="0" w:line="230" w:lineRule="auto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F202D8" w:rsidRPr="001D4845" w:rsidRDefault="00F202D8" w:rsidP="00F202D8">
      <w:pPr>
        <w:autoSpaceDE w:val="0"/>
        <w:autoSpaceDN w:val="0"/>
        <w:spacing w:before="346" w:after="0" w:line="302" w:lineRule="auto"/>
        <w:ind w:right="7056"/>
        <w:rPr>
          <w:lang w:val="ru-RU"/>
        </w:r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1D4845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компьютер, интерактивная доска, доска</w:t>
      </w:r>
    </w:p>
    <w:p w:rsidR="00F202D8" w:rsidRPr="001D4845" w:rsidRDefault="00F202D8" w:rsidP="00F202D8">
      <w:pPr>
        <w:autoSpaceDE w:val="0"/>
        <w:autoSpaceDN w:val="0"/>
        <w:spacing w:before="262" w:after="0" w:line="300" w:lineRule="auto"/>
        <w:ind w:right="720"/>
        <w:rPr>
          <w:lang w:val="ru-RU"/>
        </w:rPr>
        <w:sectPr w:rsidR="00F202D8" w:rsidRPr="001D4845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1D4845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ОБОРУДОВАНИЕ ДЛЯ ПРОВЕДЕНИЯ ЛАБОРАТОРНЫХ, ПРАКТИЧЕСКИХ РАБОТ, ДЕМОНСТРАЦИЙ </w:t>
      </w:r>
      <w:r w:rsidRPr="001D4845">
        <w:rPr>
          <w:lang w:val="ru-RU"/>
        </w:rPr>
        <w:br/>
      </w:r>
      <w:r w:rsidR="0043434E">
        <w:rPr>
          <w:rFonts w:ascii="Times New Roman" w:eastAsia="Times New Roman" w:hAnsi="Times New Roman"/>
          <w:color w:val="000000"/>
          <w:sz w:val="24"/>
          <w:lang w:val="ru-RU"/>
        </w:rPr>
        <w:t>лабораторное оборудование</w:t>
      </w:r>
    </w:p>
    <w:p w:rsidR="00F202D8" w:rsidRPr="001D4845" w:rsidRDefault="00F202D8" w:rsidP="00F202D8">
      <w:pPr>
        <w:rPr>
          <w:lang w:val="ru-RU"/>
        </w:rPr>
        <w:sectPr w:rsidR="00F202D8" w:rsidRPr="001D4845" w:rsidSect="00F202D8">
          <w:pgSz w:w="11900" w:h="16840"/>
          <w:pgMar w:top="851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B50F2" w:rsidRPr="001D4845" w:rsidRDefault="006B50F2" w:rsidP="00F202D8">
      <w:pPr>
        <w:rPr>
          <w:lang w:val="ru-RU"/>
        </w:rPr>
      </w:pPr>
    </w:p>
    <w:sectPr w:rsidR="006B50F2" w:rsidRPr="001D4845" w:rsidSect="00F202D8">
      <w:pgSz w:w="11900" w:h="16840"/>
      <w:pgMar w:top="284" w:right="650" w:bottom="1440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D69" w:rsidRDefault="00046D69" w:rsidP="00EE1061">
      <w:pPr>
        <w:spacing w:after="0" w:line="240" w:lineRule="auto"/>
      </w:pPr>
      <w:r>
        <w:separator/>
      </w:r>
    </w:p>
  </w:endnote>
  <w:endnote w:type="continuationSeparator" w:id="0">
    <w:p w:rsidR="00046D69" w:rsidRDefault="00046D69" w:rsidP="00EE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9701384"/>
      <w:docPartObj>
        <w:docPartGallery w:val="Page Numbers (Bottom of Page)"/>
        <w:docPartUnique/>
      </w:docPartObj>
    </w:sdtPr>
    <w:sdtEndPr/>
    <w:sdtContent>
      <w:p w:rsidR="0043434E" w:rsidRDefault="0043434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7F5" w:rsidRPr="004767F5">
          <w:rPr>
            <w:noProof/>
            <w:lang w:val="ru-RU"/>
          </w:rPr>
          <w:t>2</w:t>
        </w:r>
        <w:r>
          <w:fldChar w:fldCharType="end"/>
        </w:r>
      </w:p>
    </w:sdtContent>
  </w:sdt>
  <w:p w:rsidR="0043434E" w:rsidRDefault="004343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D69" w:rsidRDefault="00046D69" w:rsidP="00EE1061">
      <w:pPr>
        <w:spacing w:after="0" w:line="240" w:lineRule="auto"/>
      </w:pPr>
      <w:r>
        <w:separator/>
      </w:r>
    </w:p>
  </w:footnote>
  <w:footnote w:type="continuationSeparator" w:id="0">
    <w:p w:rsidR="00046D69" w:rsidRDefault="00046D69" w:rsidP="00EE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61" w:rsidRDefault="00EE1061">
    <w:pPr>
      <w:pStyle w:val="a5"/>
      <w:jc w:val="center"/>
    </w:pPr>
  </w:p>
  <w:p w:rsidR="00EE1061" w:rsidRDefault="00EE106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B8F1FD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A422B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72675A8"/>
    <w:multiLevelType w:val="hybridMultilevel"/>
    <w:tmpl w:val="8A18361C"/>
    <w:lvl w:ilvl="0" w:tplc="EEB6562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46D69"/>
    <w:rsid w:val="0006063C"/>
    <w:rsid w:val="0015074B"/>
    <w:rsid w:val="001D4845"/>
    <w:rsid w:val="002029BC"/>
    <w:rsid w:val="002466F2"/>
    <w:rsid w:val="0025289E"/>
    <w:rsid w:val="0029639D"/>
    <w:rsid w:val="00326F90"/>
    <w:rsid w:val="0043115A"/>
    <w:rsid w:val="0043434E"/>
    <w:rsid w:val="00473BC8"/>
    <w:rsid w:val="004767F5"/>
    <w:rsid w:val="006B50F2"/>
    <w:rsid w:val="00905FE6"/>
    <w:rsid w:val="00AA1D8D"/>
    <w:rsid w:val="00B47730"/>
    <w:rsid w:val="00B570CF"/>
    <w:rsid w:val="00CA1494"/>
    <w:rsid w:val="00CB0664"/>
    <w:rsid w:val="00E11FF0"/>
    <w:rsid w:val="00EE1061"/>
    <w:rsid w:val="00F202D8"/>
    <w:rsid w:val="00F65E4A"/>
    <w:rsid w:val="00F92DB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B9E14E"/>
  <w14:defaultImageDpi w14:val="300"/>
  <w15:docId w15:val="{AB5B6521-8AC1-4011-850A-E99C4F64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711C2E9-AC12-4DCA-BE57-9BF8F4AE1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36</Pages>
  <Words>9640</Words>
  <Characters>54948</Characters>
  <Application>Microsoft Office Word</Application>
  <DocSecurity>0</DocSecurity>
  <Lines>457</Lines>
  <Paragraphs>128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64460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Пользователь</cp:lastModifiedBy>
  <cp:revision>9</cp:revision>
  <dcterms:created xsi:type="dcterms:W3CDTF">2022-09-26T23:51:00Z</dcterms:created>
  <dcterms:modified xsi:type="dcterms:W3CDTF">2022-12-26T12:11:00Z</dcterms:modified>
  <cp:category/>
</cp:coreProperties>
</file>